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3974834"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ac61422a-29c7-4a5a-957e-10d44a9a8bf8" w:id="1"/>
      <w:r>
        <w:rPr>
          <w:rFonts w:ascii="Times New Roman" w:hAnsi="Times New Roman"/>
          <w:b/>
          <w:i w:val="false"/>
          <w:color w:val="000000"/>
          <w:sz w:val="28"/>
        </w:rPr>
        <w:t>Министерство общего и профессионального образования Ростовской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999bf644-f3de-4153-a38b-a44d917c4aaf" w:id="2"/>
      <w:r>
        <w:rPr>
          <w:rFonts w:ascii="Times New Roman" w:hAnsi="Times New Roman"/>
          <w:b/>
          <w:i w:val="false"/>
          <w:color w:val="000000"/>
          <w:sz w:val="28"/>
        </w:rPr>
        <w:t>Кашарский отдел образования администрации Кашарского района</w:t>
      </w:r>
      <w:bookmarkEnd w:id="2"/>
    </w:p>
    <w:p>
      <w:pPr>
        <w:spacing w:before="0" w:after="0" w:line="408"/>
        <w:ind w:left="120"/>
        <w:jc w:val="center"/>
      </w:pPr>
      <w:r>
        <w:rPr>
          <w:rFonts w:ascii="Times New Roman" w:hAnsi="Times New Roman"/>
          <w:b/>
          <w:i w:val="false"/>
          <w:color w:val="000000"/>
          <w:sz w:val="28"/>
        </w:rPr>
        <w:t>МБОУ Кашарская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21E36C8B">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w:t>
            </w:r>
            <w:r w:rsidR="00DE57BD">
              <w:rPr>
                <w:rFonts w:ascii="Times New Roman" w:hAnsi="Times New Roman" w:eastAsia="Times New Roman"/>
                <w:color w:val="000000"/>
                <w:sz w:val="28"/>
                <w:szCs w:val="28"/>
                <w:lang w:val="ru-RU"/>
              </w:rPr>
              <w:t>А</w:t>
            </w:r>
            <w:bookmarkStart w:name="_GoBack" w:id="0"/>
            <w:bookmarkEnd w:id="0"/>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Губарев Д.И.</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№92</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01</w:t>
            </w:r>
            <w:r w:rsidR="00E9175A">
              <w:rPr>
                <w:rFonts w:ascii="Times New Roman" w:hAnsi="Times New Roman" w:eastAsia="Times New Roman"/>
                <w:color w:val="000000"/>
                <w:sz w:val="24"/>
                <w:szCs w:val="24"/>
              </w:rPr>
            </w:r>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09</w:t>
            </w:r>
            <w:r w:rsidR="00344265">
              <w:rPr>
                <w:rFonts w:ascii="Times New Roman" w:hAnsi="Times New Roman" w:eastAsia="Times New Roman"/>
                <w:color w:val="000000"/>
                <w:sz w:val="24"/>
                <w:szCs w:val="24"/>
              </w:rPr>
            </w:r>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r w:rsidR="00344265">
              <w:rPr>
                <w:rFonts w:ascii="Times New Roman" w:hAnsi="Times New Roman" w:eastAsia="Times New Roman"/>
                <w:color w:val="000000"/>
                <w:sz w:val="24"/>
                <w:szCs w:val="24"/>
              </w:rPr>
            </w:r>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5789316)</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«Физическая культура» (Вариант 1)</w:t>
      </w:r>
    </w:p>
    <w:p>
      <w:pPr>
        <w:spacing w:before="0" w:after="0" w:line="408"/>
        <w:ind w:left="120"/>
        <w:jc w:val="center"/>
      </w:pPr>
      <w:r>
        <w:rPr>
          <w:rFonts w:ascii="Times New Roman" w:hAnsi="Times New Roman"/>
          <w:b w:val="false"/>
          <w:i w:val="false"/>
          <w:color w:val="000000"/>
          <w:sz w:val="28"/>
        </w:rPr>
        <w:t xml:space="preserve">для обучающихся 1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a138e01f-71ee-4195-a132-95a500e7f996" w:id="3"/>
      <w:r>
        <w:rPr>
          <w:rFonts w:ascii="Times New Roman" w:hAnsi="Times New Roman"/>
          <w:b/>
          <w:i w:val="false"/>
          <w:color w:val="000000"/>
          <w:sz w:val="28"/>
        </w:rPr>
        <w:t>сл Кашары</w:t>
      </w:r>
      <w:bookmarkEnd w:id="3"/>
      <w:r>
        <w:rPr>
          <w:rFonts w:ascii="Times New Roman" w:hAnsi="Times New Roman"/>
          <w:b/>
          <w:i w:val="false"/>
          <w:color w:val="000000"/>
          <w:sz w:val="28"/>
        </w:rPr>
        <w:t xml:space="preserve"> </w:t>
      </w:r>
      <w:bookmarkStart w:name="a612539e-b3c8-455e-88a4-bebacddb4762" w:id="4"/>
      <w:r>
        <w:rPr>
          <w:rFonts w:ascii="Times New Roman" w:hAnsi="Times New Roman"/>
          <w:b/>
          <w:i w:val="false"/>
          <w:color w:val="000000"/>
          <w:sz w:val="28"/>
        </w:rPr>
        <w:t>2025</w:t>
      </w:r>
      <w:bookmarkEnd w:id="4"/>
    </w:p>
    <w:p>
      <w:pPr>
        <w:spacing w:before="0" w:after="0"/>
        <w:ind w:left="120"/>
        <w:jc w:val="left"/>
      </w:pPr>
    </w:p>
    <w:bookmarkStart w:name="block-43974834" w:id="5"/>
    <w:p>
      <w:pPr>
        <w:sectPr>
          <w:pgSz w:w="11906" w:h="16383" w:orient="portrait"/>
        </w:sectPr>
      </w:pPr>
    </w:p>
    <w:bookmarkEnd w:id="5"/>
    <w:bookmarkEnd w:id="0"/>
    <w:bookmarkStart w:name="block-43974837"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spacing w:before="0" w:after="0" w:line="264"/>
        <w:ind w:firstLine="600"/>
        <w:jc w:val="both"/>
      </w:pPr>
      <w:r>
        <w:rPr>
          <w:rFonts w:ascii="Times New Roman" w:hAnsi="Times New Roman"/>
          <w:b w:val="false"/>
          <w:i w:val="false"/>
          <w:color w:val="000000"/>
          <w:sz w:val="28"/>
        </w:rPr>
        <w:t>При создании программы по физической культуре учитывались потребности современного российского общества в 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 Здоровье закладывается в детстве, и качественное образование в части физического воспитания, физической культуры детей дошкольного и начального возраста определяет образ жизни на многие годы.</w:t>
      </w:r>
    </w:p>
    <w:p>
      <w:pPr>
        <w:spacing w:before="0" w:after="0" w:line="264"/>
        <w:ind w:firstLine="600"/>
        <w:jc w:val="both"/>
      </w:pPr>
      <w:r>
        <w:rPr>
          <w:rFonts w:ascii="Times New Roman" w:hAnsi="Times New Roman"/>
          <w:b w:val="false"/>
          <w:i w:val="false"/>
          <w:color w:val="000000"/>
          <w:sz w:val="28"/>
        </w:rPr>
        <w:t xml:space="preserve">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 игры, туризм, спорт. </w:t>
      </w:r>
    </w:p>
    <w:p>
      <w:pPr>
        <w:spacing w:before="0" w:after="0" w:line="264"/>
        <w:ind w:firstLine="600"/>
        <w:jc w:val="both"/>
      </w:pPr>
      <w:r>
        <w:rPr>
          <w:rFonts w:ascii="Times New Roman" w:hAnsi="Times New Roman"/>
          <w:b w:val="false"/>
          <w:i w:val="false"/>
          <w:color w:val="000000"/>
          <w:sz w:val="28"/>
        </w:rPr>
        <w:t>По данной классификации физические упражнения делятся на четыре группы: 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 игровые упражнения, состоящие из естественных видов действий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туристические физические упражнения, включающие ходьбу, бег, прыжки, преодоление препятствий, ходьбу на лыжах, езду на велосипеде, греблю в естественных природных условиях, эффективность которых оценивается комплексным воздействием на организм и результативностью преодоления расстояния и препятствий на местности, 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w:t>
      </w:r>
    </w:p>
    <w:p>
      <w:pPr>
        <w:spacing w:before="0" w:after="0" w:line="264"/>
        <w:ind w:firstLine="600"/>
        <w:jc w:val="both"/>
      </w:pPr>
      <w:r>
        <w:rPr>
          <w:rFonts w:ascii="Times New Roman" w:hAnsi="Times New Roman"/>
          <w:b w:val="false"/>
          <w:i w:val="false"/>
          <w:color w:val="000000"/>
          <w:sz w:val="28"/>
        </w:rPr>
        <w:t>Основные предметные результаты по учебному предмету «Физическая культура» в соответствии с ФГОС НОО должны обеспечивать умение использовать основные гимнастические упражнения для формирования и укрепления здоровья, физического развития, физического совершенствования, повышения физической и умственной работоспособности.</w:t>
      </w:r>
    </w:p>
    <w:p>
      <w:pPr>
        <w:spacing w:before="0" w:after="0" w:line="264"/>
        <w:ind w:firstLine="600"/>
        <w:jc w:val="both"/>
      </w:pPr>
      <w:r>
        <w:rPr>
          <w:rFonts w:ascii="Times New Roman" w:hAnsi="Times New Roman"/>
          <w:b w:val="false"/>
          <w:i w:val="false"/>
          <w:color w:val="000000"/>
          <w:sz w:val="28"/>
        </w:rPr>
        <w:t>В программе по физической культуре отведено особое место упражнениям основной гимнастики и играм с использованием гимнастических упражнений. Овладение жизненно важными навыками гимнастики позволяет решить задачу овладения жизненно важными навыками плавания. Программа по физической культуре включает упражнения для развития гибкости и координации, эффективность развития которых приходится на возрастной период начального общего образования. Целенаправленные физические упражнения позволяют избирательно и значительно их развить.</w:t>
      </w:r>
    </w:p>
    <w:p>
      <w:pPr>
        <w:spacing w:before="0" w:after="0" w:line="264"/>
        <w:ind w:firstLine="600"/>
        <w:jc w:val="both"/>
      </w:pPr>
      <w:r>
        <w:rPr>
          <w:rFonts w:ascii="Times New Roman" w:hAnsi="Times New Roman"/>
          <w:b w:val="false"/>
          <w:i w:val="false"/>
          <w:color w:val="000000"/>
          <w:sz w:val="28"/>
        </w:rPr>
        <w:t>Программа по физической культуре обеспечивает сформированность общих представлений о физической культуре и спорте, физической активности, физических качествах, жизненно важных прикладных умениях и навыках, основных физических упражнениях (гимнастических, игровых, туристических и спортивных).</w:t>
      </w:r>
    </w:p>
    <w:p>
      <w:pPr>
        <w:spacing w:before="0" w:after="0" w:line="264"/>
        <w:ind w:firstLine="600"/>
        <w:jc w:val="both"/>
      </w:pPr>
      <w:r>
        <w:rPr>
          <w:rFonts w:ascii="Times New Roman" w:hAnsi="Times New Roman"/>
          <w:b w:val="false"/>
          <w:i w:val="false"/>
          <w:color w:val="000000"/>
          <w:sz w:val="28"/>
        </w:rPr>
        <w:t xml:space="preserve">Освоение программы по физической культуре обеспечивает выполнение обучающимися нормативов Всероссийского физкультурно-спортивного комплекса «Готов к труду и обороне» (далее – ГТО) и другие предметные результаты ФГОС НОО, а также позволяет решить воспитательные задачи, изложенные в федеральной рабочей программе воспитания. </w:t>
      </w:r>
    </w:p>
    <w:p>
      <w:pPr>
        <w:spacing w:before="0" w:after="0" w:line="264"/>
        <w:ind w:firstLine="600"/>
        <w:jc w:val="both"/>
      </w:pPr>
      <w:r>
        <w:rPr>
          <w:rFonts w:ascii="Times New Roman" w:hAnsi="Times New Roman"/>
          <w:b w:val="false"/>
          <w:i w:val="false"/>
          <w:color w:val="000000"/>
          <w:sz w:val="28"/>
        </w:rPr>
        <w:t>Согласно своему назначению программа по физической культуре является ориентиром для составления рабочих программ образовательных организаций: она даёт представление о целях, общей стратегии обучения, воспитания и развития обучающихся по физической культуре, устанавливает обязательное предметное содержание, 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даёт распределение тематических разделов и рекомендуемую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начального общего образования, а также требований к результатам обучения физической культуре.</w:t>
      </w:r>
    </w:p>
    <w:p>
      <w:pPr>
        <w:spacing w:before="0" w:after="0" w:line="264"/>
        <w:ind w:firstLine="600"/>
        <w:jc w:val="both"/>
      </w:pPr>
      <w:r>
        <w:rPr>
          <w:rFonts w:ascii="Times New Roman" w:hAnsi="Times New Roman"/>
          <w:b w:val="false"/>
          <w:i w:val="false"/>
          <w:color w:val="000000"/>
          <w:sz w:val="28"/>
        </w:rPr>
        <w:t>В программе по физической культуре нашли своё отражение условия Концепции преподавания учебного предмета «Физическая культура» в образовательных организациях Российской Федерации, реализующих основные общеобразовательные программы.</w:t>
      </w:r>
    </w:p>
    <w:p>
      <w:pPr>
        <w:spacing w:before="0" w:after="0" w:line="264"/>
        <w:ind w:firstLine="600"/>
        <w:jc w:val="both"/>
      </w:pPr>
      <w:r>
        <w:rPr>
          <w:rFonts w:ascii="Times New Roman" w:hAnsi="Times New Roman"/>
          <w:b w:val="false"/>
          <w:i w:val="false"/>
          <w:color w:val="000000"/>
          <w:sz w:val="28"/>
        </w:rPr>
        <w:t>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 гимнастика, игры, туризм, спорт –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 В процессе овладения этой деятельностью формируется костно-мышечная система, укрепляется здоровье, совершенствуются физические качества, осваиваются необходимые двигательные действия, активно развиваются мышление, творчество и самостоятельность.</w:t>
      </w:r>
    </w:p>
    <w:p>
      <w:pPr>
        <w:spacing w:before="0" w:after="0" w:line="264"/>
        <w:ind w:firstLine="600"/>
        <w:jc w:val="both"/>
      </w:pPr>
      <w:r>
        <w:rPr>
          <w:rFonts w:ascii="Times New Roman" w:hAnsi="Times New Roman"/>
          <w:b w:val="false"/>
          <w:i w:val="false"/>
          <w:color w:val="000000"/>
          <w:sz w:val="28"/>
        </w:rPr>
        <w:t xml:space="preserve">Физическая культура обладает широкими возможностями в использовании форм, средств и методов обучения. Существенным компонентом содержания программы по физической культуре является физическое воспитание граждан Российской Федерации. </w:t>
      </w:r>
    </w:p>
    <w:p>
      <w:pPr>
        <w:spacing w:before="0" w:after="0" w:line="264"/>
        <w:ind w:firstLine="600"/>
        <w:jc w:val="both"/>
      </w:pPr>
      <w:r>
        <w:rPr>
          <w:rFonts w:ascii="Times New Roman" w:hAnsi="Times New Roman"/>
          <w:b w:val="false"/>
          <w:i w:val="false"/>
          <w:color w:val="000000"/>
          <w:sz w:val="28"/>
        </w:rPr>
        <w:t>Программа по физической культуре основана на системе научных знаний о человеке, сущности физической культуры,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 культуры движений, воспитание устойчивых навыков выполнения основных двигательных действий, укрепление здоровья.</w:t>
      </w:r>
    </w:p>
    <w:p>
      <w:pPr>
        <w:spacing w:before="0" w:after="0" w:line="264"/>
        <w:ind w:firstLine="600"/>
        <w:jc w:val="both"/>
      </w:pPr>
      <w:r>
        <w:rPr>
          <w:rFonts w:ascii="Times New Roman" w:hAnsi="Times New Roman"/>
          <w:b w:val="false"/>
          <w:i w:val="false"/>
          <w:color w:val="000000"/>
          <w:sz w:val="28"/>
        </w:rPr>
        <w:t>В программе по физической культуре учтены приоритеты в обучении на уровне начального образования, изложенные в Концепции модернизации преподавания учебного предмета «Физическая культура» в образовательных организациях Российской Федерации,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опорно-двигательного аппарата, развития гибкости, координации, моторики, получения эмоционального удовлетворения от выполнения физических упражнений в игровой деятельности.</w:t>
      </w:r>
    </w:p>
    <w:p>
      <w:pPr>
        <w:spacing w:before="0" w:after="0" w:line="264"/>
        <w:ind w:firstLine="600"/>
        <w:jc w:val="both"/>
      </w:pPr>
      <w:r>
        <w:rPr>
          <w:rFonts w:ascii="Times New Roman" w:hAnsi="Times New Roman"/>
          <w:b w:val="false"/>
          <w:i w:val="false"/>
          <w:color w:val="000000"/>
          <w:sz w:val="28"/>
        </w:rPr>
        <w:t>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 выполнение требований, определённых статьей 41 Федерального закона «Об образовании в Российской Федерации» от 29 декабря 2012 г. № 273-ФЗ, включая определение оптимальной учебной нагрузки, режима учебных занятий, создание условий для профилактики заболеваний и оздоровления обучающихся, способствует решению задач, определённых в стратегии развития физической культуры и спорта в Российской Федерации на период до 2030 г. и межотраслевой программы развития школьного спорта до 2024 г., направлена на достижение национальных целей развития Российской Федерации: сохранение населения, здоровья и благополучия людей, создание возможностей для самореализации и развития талантов.</w:t>
      </w:r>
    </w:p>
    <w:p>
      <w:pPr>
        <w:spacing w:before="0" w:after="0" w:line="264"/>
        <w:ind w:firstLine="600"/>
        <w:jc w:val="both"/>
      </w:pPr>
      <w:r>
        <w:rPr>
          <w:rFonts w:ascii="Times New Roman" w:hAnsi="Times New Roman"/>
          <w:b w:val="false"/>
          <w:i w:val="false"/>
          <w:color w:val="000000"/>
          <w:sz w:val="28"/>
        </w:rPr>
        <w:t>В основе программы по физической культуре лежат представления об уникальности личности каждого обучающегося, индивидуальных возможностях каждого обучающегося и ученического сообщества в целом, профессиональных качествах учителей и управленческих команд системы образования,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w:t>
      </w:r>
    </w:p>
    <w:p>
      <w:pPr>
        <w:spacing w:before="0" w:after="0" w:line="264"/>
        <w:ind w:firstLine="600"/>
        <w:jc w:val="both"/>
      </w:pPr>
      <w:r>
        <w:rPr>
          <w:rFonts w:ascii="Times New Roman" w:hAnsi="Times New Roman"/>
          <w:b w:val="false"/>
          <w:i w:val="false"/>
          <w:color w:val="000000"/>
          <w:sz w:val="28"/>
        </w:rPr>
        <w:t>Ценностные ориентиры содержания программы по физической культуре направлены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Обучение по программе по физической культуре позволяет формировать у обучающихся установку на формирование, сохранение и укрепление здоровья, освоить умения, навыки ведения здорового и безопасного образа жизни, выполнить нормы ГТО.</w:t>
      </w:r>
    </w:p>
    <w:p>
      <w:pPr>
        <w:spacing w:before="0" w:after="0" w:line="264"/>
        <w:ind w:firstLine="600"/>
        <w:jc w:val="both"/>
      </w:pPr>
      <w:r>
        <w:rPr>
          <w:rFonts w:ascii="Times New Roman" w:hAnsi="Times New Roman"/>
          <w:b w:val="false"/>
          <w:i w:val="false"/>
          <w:color w:val="000000"/>
          <w:sz w:val="28"/>
        </w:rPr>
        <w:t>Содержание программы по физической культуре направлено на эффективное развитие физических качеств и способностей обучающихся, на воспитание личностных качеств, включающих в себя готовность и способность к саморазвитию, самооценке, рефлексии, анализу, формирует творческое нестандартное мышление, инициативность, целеустремлённость, воспитывает этические чувства доброжелательности и эмоционально-нравственной отзывчивости, понимания и сопереживания чувствам других людей, учит взаимодействовать с окружающими людьми и работать в команде, проявлять лидерские качества.</w:t>
      </w:r>
    </w:p>
    <w:p>
      <w:pPr>
        <w:spacing w:before="0" w:after="0" w:line="264"/>
        <w:ind w:firstLine="600"/>
        <w:jc w:val="both"/>
      </w:pPr>
      <w:r>
        <w:rPr>
          <w:rFonts w:ascii="Times New Roman" w:hAnsi="Times New Roman"/>
          <w:b w:val="false"/>
          <w:i w:val="false"/>
          <w:color w:val="000000"/>
          <w:sz w:val="28"/>
        </w:rPr>
        <w:t>Содержание программы по физической культуре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 физическое воспитание.</w:t>
      </w:r>
    </w:p>
    <w:p>
      <w:pPr>
        <w:spacing w:before="0" w:after="0" w:line="264"/>
        <w:ind w:firstLine="600"/>
        <w:jc w:val="both"/>
      </w:pPr>
      <w:r>
        <w:rPr>
          <w:rFonts w:ascii="Times New Roman" w:hAnsi="Times New Roman"/>
          <w:b w:val="false"/>
          <w:i w:val="false"/>
          <w:color w:val="000000"/>
          <w:sz w:val="28"/>
        </w:rPr>
        <w:t>Важное значение в освоении программы по физической культуре уделено играм и игровым заданиям как простейшей форме физкультурно-спортивной деятельности. В программе по физической культуре используются сюжетные и импровизационно-творческие подвижные игры, рефлексивно-метафорические игры, игры на основе интеграции интеллектуального и двигательного компонентов. Игры повышают интерес к занятиям физической культурой, а также содействуют духовно-нравственному воспитанию обучающихся. Для ознакомления с видами спорта в программе по физической культуре используются спортивные эстафеты, спортивные упражнения и спортивные игровые задания. Для ознакомления с туристическими спортивными упражнениями в программе по физической культуре используются туристические спортивные игры. Содержание программы по физической культуре обеспечивает достаточный объём практико-ориентированных знаний и умений.</w:t>
      </w:r>
    </w:p>
    <w:p>
      <w:pPr>
        <w:spacing w:before="0" w:after="0" w:line="264"/>
        <w:ind w:firstLine="600"/>
        <w:jc w:val="both"/>
      </w:pPr>
      <w:r>
        <w:rPr>
          <w:rFonts w:ascii="Times New Roman" w:hAnsi="Times New Roman"/>
          <w:b w:val="false"/>
          <w:i w:val="false"/>
          <w:color w:val="000000"/>
          <w:sz w:val="28"/>
        </w:rPr>
        <w:t>В соответствии с ФГОС НОО содержание программы по физической культуре состоит из следующих компонентов:</w:t>
      </w:r>
    </w:p>
    <w:p>
      <w:pPr>
        <w:spacing w:before="0" w:after="0" w:line="264"/>
        <w:ind w:firstLine="600"/>
        <w:jc w:val="both"/>
      </w:pPr>
      <w:r>
        <w:rPr>
          <w:rFonts w:ascii="Times New Roman" w:hAnsi="Times New Roman"/>
          <w:b w:val="false"/>
          <w:i w:val="false"/>
          <w:color w:val="000000"/>
          <w:sz w:val="28"/>
        </w:rPr>
        <w:t>знания о физической культуре (информационный компонент деятельности);</w:t>
      </w:r>
    </w:p>
    <w:p>
      <w:pPr>
        <w:spacing w:before="0" w:after="0" w:line="264"/>
        <w:ind w:firstLine="600"/>
        <w:jc w:val="both"/>
      </w:pPr>
      <w:r>
        <w:rPr>
          <w:rFonts w:ascii="Times New Roman" w:hAnsi="Times New Roman"/>
          <w:b w:val="false"/>
          <w:i w:val="false"/>
          <w:color w:val="000000"/>
          <w:sz w:val="28"/>
        </w:rPr>
        <w:t>способы физкультурной деятельности (операциональный компонент деятельности);</w:t>
      </w:r>
    </w:p>
    <w:p>
      <w:pPr>
        <w:spacing w:before="0" w:after="0" w:line="264"/>
        <w:ind w:firstLine="600"/>
        <w:jc w:val="both"/>
      </w:pPr>
      <w:r>
        <w:rPr>
          <w:rFonts w:ascii="Times New Roman" w:hAnsi="Times New Roman"/>
          <w:b w:val="false"/>
          <w:i w:val="false"/>
          <w:color w:val="000000"/>
          <w:sz w:val="28"/>
        </w:rPr>
        <w:t>физическое совершенствование (мотивационно-процессуальный компонент деятельности), которое подразделяется на физкультурно-оздоровительную и спортивно-оздоровительную деятельность.</w:t>
      </w:r>
    </w:p>
    <w:p>
      <w:pPr>
        <w:spacing w:before="0" w:after="0" w:line="264"/>
        <w:ind w:firstLine="600"/>
        <w:jc w:val="both"/>
      </w:pPr>
      <w:r>
        <w:rPr>
          <w:rFonts w:ascii="Times New Roman" w:hAnsi="Times New Roman"/>
          <w:b w:val="false"/>
          <w:i w:val="false"/>
          <w:color w:val="000000"/>
          <w:sz w:val="28"/>
        </w:rPr>
        <w:t>Концепция программы по физической культуре основана на следующих принципах:</w:t>
      </w:r>
    </w:p>
    <w:p>
      <w:pPr>
        <w:spacing w:before="0" w:after="0" w:line="264"/>
        <w:ind w:firstLine="600"/>
        <w:jc w:val="both"/>
      </w:pPr>
      <w:r>
        <w:rPr>
          <w:rFonts w:ascii="Times New Roman" w:hAnsi="Times New Roman"/>
          <w:b w:val="false"/>
          <w:i w:val="false"/>
          <w:color w:val="000000"/>
          <w:sz w:val="28"/>
        </w:rPr>
        <w:t>Принцип систематичности и последовательности предполагает регулярность занятий и систему чередования нагрузок с отдыхом, а также определённую последовательность занятий и взаимосвязь между различными сторонами их содержания. Учебный материал программы по физической культуре должен быть разделён на логически завершённые части, теоретическая база знаний подкрепляется практическими навыками. Особое внимание в программе по физической культуре уделяется повторяемости. Повторяются не только отдельные физические упражнения, но и последовательность их в занятиях. Также повторяется в определённых чертах и последовательность 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 гибкости, координации, быстроты.</w:t>
      </w:r>
    </w:p>
    <w:p>
      <w:pPr>
        <w:spacing w:before="0" w:after="0" w:line="264"/>
        <w:ind w:firstLine="600"/>
        <w:jc w:val="both"/>
      </w:pPr>
      <w:r>
        <w:rPr>
          <w:rFonts w:ascii="Times New Roman" w:hAnsi="Times New Roman"/>
          <w:b w:val="false"/>
          <w:i w:val="false"/>
          <w:color w:val="000000"/>
          <w:sz w:val="28"/>
        </w:rPr>
        <w:t>Принципы непрерывности и цикличности выражают основные закономерности построения занятий в физическом воспитании. Они обеспечивает преемственность между занятиями, частоту и суммарную протяжённость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обеспечивает повышение тренированности, улучшает физическую подготовленность обучающегося.</w:t>
      </w:r>
    </w:p>
    <w:p>
      <w:pPr>
        <w:spacing w:before="0" w:after="0" w:line="264"/>
        <w:ind w:firstLine="600"/>
        <w:jc w:val="both"/>
      </w:pPr>
      <w:r>
        <w:rPr>
          <w:rFonts w:ascii="Times New Roman" w:hAnsi="Times New Roman"/>
          <w:b w:val="false"/>
          <w:i w:val="false"/>
          <w:color w:val="000000"/>
          <w:sz w:val="28"/>
        </w:rPr>
        <w:t>Принцип возрастного соответствия направлений физического воспитания заключается в том, что программа по физической культуре учитывает возрастные и индивидуальные особенности обучающихся, что способствует гармоничному формированию двигательных умений и навыков.</w:t>
      </w:r>
    </w:p>
    <w:p>
      <w:pPr>
        <w:spacing w:before="0" w:after="0" w:line="264"/>
        <w:ind w:firstLine="600"/>
        <w:jc w:val="both"/>
      </w:pPr>
      <w:r>
        <w:rPr>
          <w:rFonts w:ascii="Times New Roman" w:hAnsi="Times New Roman"/>
          <w:b w:val="false"/>
          <w:i w:val="false"/>
          <w:color w:val="000000"/>
          <w:sz w:val="28"/>
        </w:rPr>
        <w:t>Принцип наглядности предполагает как широкое использование зрительных ощущений, восприятия образов, так и постоянную опору на свидетельства всех других органов чувств, благодаря которым достигается непосредственный эффект от содержания программы по физической культуре.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pPr>
        <w:spacing w:before="0" w:after="0" w:line="264"/>
        <w:ind w:firstLine="600"/>
        <w:jc w:val="both"/>
      </w:pPr>
      <w:r>
        <w:rPr>
          <w:rFonts w:ascii="Times New Roman" w:hAnsi="Times New Roman"/>
          <w:b w:val="false"/>
          <w:i w:val="false"/>
          <w:color w:val="000000"/>
          <w:sz w:val="28"/>
        </w:rPr>
        <w:t>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обучающихся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 интеллектуального развития, а также от их субъективной установки, выражающейся в преднамеренном, целеустремлённом и волевом поведении обучающихся.</w:t>
      </w:r>
    </w:p>
    <w:p>
      <w:pPr>
        <w:spacing w:before="0" w:after="0" w:line="264"/>
        <w:ind w:firstLine="600"/>
        <w:jc w:val="both"/>
      </w:pPr>
      <w:r>
        <w:rPr>
          <w:rFonts w:ascii="Times New Roman" w:hAnsi="Times New Roman"/>
          <w:b w:val="false"/>
          <w:i w:val="false"/>
          <w:color w:val="000000"/>
          <w:sz w:val="28"/>
        </w:rPr>
        <w:t>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дозированности объёма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pPr>
        <w:spacing w:before="0" w:after="0" w:line="264"/>
        <w:ind w:firstLine="600"/>
        <w:jc w:val="both"/>
      </w:pPr>
      <w:r>
        <w:rPr>
          <w:rFonts w:ascii="Times New Roman" w:hAnsi="Times New Roman"/>
          <w:b w:val="false"/>
          <w:i w:val="false"/>
          <w:color w:val="000000"/>
          <w:sz w:val="28"/>
        </w:rPr>
        <w:t>Принцип динамичности выражает общую тенденцию требований, предъявляемых к обучающимся в соответствии с программой по физической культуре, которая заключается в постановке и выполнении всё более трудных новых заданий, в постепенном нарастании объёма и интенсивности и связанных с ними нагрузок. Программой по физической культуре предусмотрено регулярное обновление заданий с общей тенденцией к росту физических нагрузок.</w:t>
      </w:r>
    </w:p>
    <w:p>
      <w:pPr>
        <w:spacing w:before="0" w:after="0" w:line="264"/>
        <w:ind w:firstLine="600"/>
        <w:jc w:val="both"/>
      </w:pPr>
      <w:r>
        <w:rPr>
          <w:rFonts w:ascii="Times New Roman" w:hAnsi="Times New Roman"/>
          <w:b w:val="false"/>
          <w:i w:val="false"/>
          <w:color w:val="000000"/>
          <w:sz w:val="28"/>
        </w:rPr>
        <w:t>Принцип вариативности предполагает многообразие и гибкость используемых в программе по физической культуре форм, средств и методов обучения в зависимости от физического развития, индивидуальных особенностей и функциональных возможностей обучающихся, которые описаны в программе по физической культуре. Соблюдение этих принципов позволит обучающимся достичь наиболее эффективных результатов.</w:t>
      </w:r>
    </w:p>
    <w:p>
      <w:pPr>
        <w:spacing w:before="0" w:after="0" w:line="264"/>
        <w:ind w:firstLine="600"/>
        <w:jc w:val="both"/>
      </w:pPr>
      <w:r>
        <w:rPr>
          <w:rFonts w:ascii="Times New Roman" w:hAnsi="Times New Roman"/>
          <w:b w:val="false"/>
          <w:i w:val="false"/>
          <w:color w:val="000000"/>
          <w:sz w:val="28"/>
        </w:rPr>
        <w:t>Освоение программы по физической культуре предполагает соблюдение главных педагогических правил: от известного к неизвестному, от лёгкого к трудному, от простого к сложному.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физкультурной, оздоровительной деятельности.</w:t>
      </w:r>
    </w:p>
    <w:p>
      <w:pPr>
        <w:spacing w:before="0" w:after="0" w:line="264"/>
        <w:ind w:firstLine="600"/>
        <w:jc w:val="both"/>
      </w:pPr>
      <w:r>
        <w:rPr>
          <w:rFonts w:ascii="Times New Roman" w:hAnsi="Times New Roman"/>
          <w:b w:val="false"/>
          <w:i w:val="false"/>
          <w:color w:val="000000"/>
          <w:sz w:val="28"/>
        </w:rPr>
        <w:t>В основе программы по физической культуре лежит системно-деятельностный подход, целью которого является формирование у обучающихся полного представления о возможностях физической культуры. В содержании программы по физической культуре учитывается взаимосвязь изучаемых явлений и процессов, что позволит успешно достигнуть планируемых результатов – предметных, метапредметных и личностных.</w:t>
      </w:r>
    </w:p>
    <w:p>
      <w:pPr>
        <w:spacing w:before="0" w:after="0" w:line="264"/>
        <w:ind w:firstLine="600"/>
        <w:jc w:val="both"/>
      </w:pPr>
      <w:r>
        <w:rPr>
          <w:rFonts w:ascii="Times New Roman" w:hAnsi="Times New Roman"/>
          <w:b w:val="false"/>
          <w:i w:val="false"/>
          <w:color w:val="000000"/>
          <w:sz w:val="28"/>
        </w:rPr>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pPr>
        <w:spacing w:before="0" w:after="0" w:line="264"/>
        <w:ind w:firstLine="600"/>
        <w:jc w:val="both"/>
      </w:pPr>
      <w:r>
        <w:rPr>
          <w:rFonts w:ascii="Times New Roman" w:hAnsi="Times New Roman"/>
          <w:b w:val="false"/>
          <w:i w:val="false"/>
          <w:color w:val="000000"/>
          <w:sz w:val="28"/>
        </w:rPr>
        <w:t>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«Физическая культура» в соответствии с ФГОС НОО.</w:t>
      </w:r>
    </w:p>
    <w:p>
      <w:pPr>
        <w:spacing w:before="0" w:after="0" w:line="264"/>
        <w:ind w:firstLine="600"/>
        <w:jc w:val="both"/>
      </w:pPr>
      <w:r>
        <w:rPr>
          <w:rFonts w:ascii="Times New Roman" w:hAnsi="Times New Roman"/>
          <w:b w:val="false"/>
          <w:i w:val="false"/>
          <w:color w:val="000000"/>
          <w:sz w:val="28"/>
        </w:rPr>
        <w:t>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 прикладных умениях и навыках, основанных на физических упражнениях для формирования и укрепления здоровья, физического развития и физического совершенствования, повышения физической и умственной работоспособности, и как одного из основных компонентов общей культуры человека.</w:t>
      </w:r>
    </w:p>
    <w:p>
      <w:pPr>
        <w:spacing w:before="0" w:after="0" w:line="264"/>
        <w:ind w:firstLine="600"/>
        <w:jc w:val="both"/>
      </w:pPr>
      <w:r>
        <w:rPr>
          <w:rFonts w:ascii="Times New Roman" w:hAnsi="Times New Roman"/>
          <w:b w:val="false"/>
          <w:i w:val="false"/>
          <w:color w:val="000000"/>
          <w:sz w:val="28"/>
        </w:rPr>
        <w:t>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w:t>
      </w:r>
    </w:p>
    <w:p>
      <w:pPr>
        <w:spacing w:before="0" w:after="0" w:line="264"/>
        <w:ind w:firstLine="600"/>
        <w:jc w:val="both"/>
      </w:pPr>
      <w:r>
        <w:rPr>
          <w:rFonts w:ascii="Times New Roman" w:hAnsi="Times New Roman"/>
          <w:b w:val="false"/>
          <w:i w:val="false"/>
          <w:color w:val="000000"/>
          <w:sz w:val="28"/>
        </w:rPr>
        <w:t>В содержании программы по физической культуре учтены основные направления развития познавательной активности человека, включая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pPr>
        <w:spacing w:before="0" w:after="0" w:line="264"/>
        <w:ind w:firstLine="600"/>
        <w:jc w:val="both"/>
      </w:pPr>
      <w:r>
        <w:rPr>
          <w:rFonts w:ascii="Times New Roman" w:hAnsi="Times New Roman"/>
          <w:b w:val="false"/>
          <w:i w:val="false"/>
          <w:color w:val="000000"/>
          <w:sz w:val="28"/>
        </w:rPr>
        <w:t>Задача физической культуры состоит в формировании системы физкультурных знаний, жизненно важных прикладных умений и навыков, основанных на физических упражнениях для укрепления здоровья (физического, социального и психологического), освоении упражнений основной гимнастики, плавания как жизненно важных навыков человека, овладение умениями организовывать здоровьесберегающую жизнедеятельность (например, распорядок дня, утренняя гимнастика, гимнастические минутки, подвижные и общеразвивающие игры), умении применять правила безопасности при выполнении физических упражнений и различных форм двигательной деятельности и, как результат, – физическое воспитание, формирование здоровья и здорового образа жизни.</w:t>
      </w:r>
    </w:p>
    <w:p>
      <w:pPr>
        <w:spacing w:before="0" w:after="0" w:line="264"/>
        <w:ind w:firstLine="600"/>
        <w:jc w:val="both"/>
      </w:pPr>
      <w:r>
        <w:rPr>
          <w:rFonts w:ascii="Times New Roman" w:hAnsi="Times New Roman"/>
          <w:b w:val="false"/>
          <w:i w:val="false"/>
          <w:color w:val="000000"/>
          <w:sz w:val="28"/>
        </w:rPr>
        <w:t>Наряду с этим программа по физической культуре обеспечивает:</w:t>
      </w:r>
    </w:p>
    <w:p>
      <w:pPr>
        <w:spacing w:before="0" w:after="0" w:line="264"/>
        <w:ind w:firstLine="600"/>
        <w:jc w:val="both"/>
      </w:pPr>
      <w:r>
        <w:rPr>
          <w:rFonts w:ascii="Times New Roman" w:hAnsi="Times New Roman"/>
          <w:b w:val="false"/>
          <w:i w:val="false"/>
          <w:color w:val="000000"/>
          <w:sz w:val="28"/>
        </w:rPr>
        <w:t>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w:t>
      </w:r>
    </w:p>
    <w:p>
      <w:pPr>
        <w:spacing w:before="0" w:after="0" w:line="264"/>
        <w:ind w:firstLine="600"/>
        <w:jc w:val="both"/>
      </w:pPr>
      <w:r>
        <w:rPr>
          <w:rFonts w:ascii="Times New Roman" w:hAnsi="Times New Roman"/>
          <w:b w:val="false"/>
          <w:i w:val="false"/>
          <w:color w:val="000000"/>
          <w:sz w:val="28"/>
        </w:rPr>
        <w:t>преемственность основных образовательных программ по физической культуре дошкольного, начального общего и основного общего образования;</w:t>
      </w:r>
    </w:p>
    <w:p>
      <w:pPr>
        <w:spacing w:before="0" w:after="0" w:line="264"/>
        <w:ind w:firstLine="600"/>
        <w:jc w:val="both"/>
      </w:pPr>
      <w:r>
        <w:rPr>
          <w:rFonts w:ascii="Times New Roman" w:hAnsi="Times New Roman"/>
          <w:b w:val="false"/>
          <w:i w:val="false"/>
          <w:color w:val="000000"/>
          <w:sz w:val="28"/>
        </w:rPr>
        <w:t>возможности формирования индивидуального подхода и различного уровня сложности с учётом образовательных потребностей и способностей обучающихся (включая одарённых детей, детей с ограниченными возможностями здоровья);</w:t>
      </w:r>
    </w:p>
    <w:p>
      <w:pPr>
        <w:spacing w:before="0" w:after="0" w:line="264"/>
        <w:ind w:firstLine="600"/>
        <w:jc w:val="both"/>
      </w:pPr>
      <w:r>
        <w:rPr>
          <w:rFonts w:ascii="Times New Roman" w:hAnsi="Times New Roman"/>
          <w:b w:val="false"/>
          <w:i w:val="false"/>
          <w:color w:val="000000"/>
          <w:sz w:val="28"/>
        </w:rPr>
        <w:t>государственные гарантии качества начального общего образования, личностного развития обучающихся;</w:t>
      </w:r>
    </w:p>
    <w:p>
      <w:pPr>
        <w:spacing w:before="0" w:after="0" w:line="264"/>
        <w:ind w:firstLine="600"/>
        <w:jc w:val="both"/>
      </w:pPr>
      <w:r>
        <w:rPr>
          <w:rFonts w:ascii="Times New Roman" w:hAnsi="Times New Roman"/>
          <w:b w:val="false"/>
          <w:i w:val="false"/>
          <w:color w:val="000000"/>
          <w:sz w:val="28"/>
        </w:rPr>
        <w:t>овладение современными технологическими средствами в ходе обучения и в повседневной жизни, освоение цифровых образовательных сред для проверки и приобретения знаний, расширения возможностей личного образовательного маршрута;</w:t>
      </w:r>
    </w:p>
    <w:p>
      <w:pPr>
        <w:spacing w:before="0" w:after="0" w:line="264"/>
        <w:ind w:firstLine="600"/>
        <w:jc w:val="both"/>
      </w:pPr>
      <w:r>
        <w:rPr>
          <w:rFonts w:ascii="Times New Roman" w:hAnsi="Times New Roman"/>
          <w:b w:val="false"/>
          <w:i w:val="false"/>
          <w:color w:val="000000"/>
          <w:sz w:val="28"/>
        </w:rPr>
        <w:t>формирование у обучающихся знаний о месте физической культуры и спорта в национальной стратегии развития России, их исторической роли, вкладе спортсменов России в мировое спортивное наследие;</w:t>
      </w:r>
    </w:p>
    <w:p>
      <w:pPr>
        <w:spacing w:before="0" w:after="0" w:line="264"/>
        <w:ind w:firstLine="600"/>
        <w:jc w:val="both"/>
      </w:pPr>
      <w:r>
        <w:rPr>
          <w:rFonts w:ascii="Times New Roman" w:hAnsi="Times New Roman"/>
          <w:b w:val="false"/>
          <w:i w:val="false"/>
          <w:color w:val="000000"/>
          <w:sz w:val="28"/>
        </w:rPr>
        <w:t>освоение обучающимися технологий командной работы на основе личного вклада каждого в решение общих задач, осознания личной ответственности, объективной оценки своих и командных возможностей.</w:t>
      </w:r>
    </w:p>
    <w:p>
      <w:pPr>
        <w:spacing w:before="0" w:after="0" w:line="264"/>
        <w:ind w:firstLine="600"/>
        <w:jc w:val="both"/>
      </w:pPr>
      <w:r>
        <w:rPr>
          <w:rFonts w:ascii="Times New Roman" w:hAnsi="Times New Roman"/>
          <w:b w:val="false"/>
          <w:i w:val="false"/>
          <w:color w:val="000000"/>
          <w:sz w:val="28"/>
        </w:rPr>
        <w:t>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w:t>
      </w:r>
    </w:p>
    <w:p>
      <w:pPr>
        <w:spacing w:before="0" w:after="0" w:line="264"/>
        <w:ind w:firstLine="600"/>
        <w:jc w:val="both"/>
      </w:pPr>
      <w:r>
        <w:rPr>
          <w:rFonts w:ascii="Times New Roman" w:hAnsi="Times New Roman"/>
          <w:b w:val="false"/>
          <w:i w:val="false"/>
          <w:color w:val="000000"/>
          <w:sz w:val="28"/>
        </w:rPr>
        <w:t>Универсальными компетенциями обучающихся на этапе начального образования по программе по физической культуре являются:</w:t>
      </w:r>
    </w:p>
    <w:p>
      <w:pPr>
        <w:spacing w:before="0" w:after="0" w:line="264"/>
        <w:ind w:firstLine="600"/>
        <w:jc w:val="both"/>
      </w:pPr>
      <w:r>
        <w:rPr>
          <w:rFonts w:ascii="Times New Roman" w:hAnsi="Times New Roman"/>
          <w:b w:val="false"/>
          <w:i w:val="false"/>
          <w:color w:val="000000"/>
          <w:sz w:val="28"/>
        </w:rPr>
        <w:t>умение организовывать собственную деятельность, выбирать и использовать средства физической культуры для достижения цели динамики личного физического развития и физического совершенствования;</w:t>
      </w:r>
    </w:p>
    <w:p>
      <w:pPr>
        <w:spacing w:before="0" w:after="0" w:line="264"/>
        <w:ind w:firstLine="600"/>
        <w:jc w:val="both"/>
      </w:pPr>
      <w:r>
        <w:rPr>
          <w:rFonts w:ascii="Times New Roman" w:hAnsi="Times New Roman"/>
          <w:b w:val="false"/>
          <w:i w:val="false"/>
          <w:color w:val="000000"/>
          <w:sz w:val="28"/>
        </w:rPr>
        <w:t>умение активно включаться в коллективную деятельность, взаимодействовать со сверстниками в достижении общих целей, проявлять лидерские качества в соревновательной деятельности, работоспособность в учебно-тренировочном процессе, взаимопомощь при изучении и выполнении физических упражнений;</w:t>
      </w:r>
    </w:p>
    <w:p>
      <w:pPr>
        <w:spacing w:before="0" w:after="0" w:line="264"/>
        <w:ind w:firstLine="600"/>
        <w:jc w:val="both"/>
      </w:pPr>
      <w:r>
        <w:rPr>
          <w:rFonts w:ascii="Times New Roman" w:hAnsi="Times New Roman"/>
          <w:b w:val="false"/>
          <w:i w:val="false"/>
          <w:color w:val="000000"/>
          <w:sz w:val="28"/>
        </w:rPr>
        <w:t>умение доносить информацию в доступной, яркой, эмоциональной форме в процессе общения и взаимодействия со сверстниками и взрослыми людьми, в том числе при передаче информации на заданную тему, по общим сведениям теории физической культуры, методикам выполнения физических упражнений, правилам проведения общеразвивающих подвижных игр и игровых заданий;</w:t>
      </w:r>
    </w:p>
    <w:p>
      <w:pPr>
        <w:spacing w:before="0" w:after="0" w:line="264"/>
        <w:ind w:firstLine="600"/>
        <w:jc w:val="both"/>
      </w:pPr>
      <w:r>
        <w:rPr>
          <w:rFonts w:ascii="Times New Roman" w:hAnsi="Times New Roman"/>
          <w:b w:val="false"/>
          <w:i w:val="false"/>
          <w:color w:val="000000"/>
          <w:sz w:val="28"/>
        </w:rPr>
        <w:t>умение работать над ошибками, в том числе при выполнении физических упражнений, слышать замечания и рекомендации педагога, концентрироваться при практическом выполнении заданий, ставить перед собой задачи гармоничного физического развития.</w:t>
      </w:r>
    </w:p>
    <w:p>
      <w:pPr>
        <w:spacing w:before="0" w:after="0" w:line="264"/>
        <w:ind w:firstLine="600"/>
        <w:jc w:val="both"/>
      </w:pPr>
      <w:bookmarkStart w:name="79e598a1-35ad-4f9e-b680-ee17a40231bb" w:id="7"/>
      <w:r>
        <w:rPr>
          <w:rFonts w:ascii="Times New Roman" w:hAnsi="Times New Roman"/>
          <w:b w:val="false"/>
          <w:i w:val="false"/>
          <w:color w:val="000000"/>
          <w:sz w:val="28"/>
        </w:rPr>
        <w:t>Общее число часов, рекомендованных для изучения физической культуры – 405 часов: в 1 классе – 66 часов (2 часа в неделю), во 2 классе – 68 часов (2 часа в неделю), в 3 классе – 68 часов (2 часа в неделю), в 4 классе – 68 часов (2 часа в неделю).</w:t>
      </w:r>
      <w:bookmarkEnd w:id="7"/>
    </w:p>
    <w:p>
      <w:pPr>
        <w:spacing w:before="0" w:after="0" w:line="264"/>
        <w:ind w:left="120"/>
        <w:jc w:val="both"/>
      </w:pPr>
    </w:p>
    <w:p>
      <w:pPr>
        <w:spacing w:before="0" w:after="0" w:line="264"/>
        <w:ind w:left="120"/>
        <w:jc w:val="both"/>
      </w:pPr>
    </w:p>
    <w:bookmarkStart w:name="block-43974837" w:id="8"/>
    <w:p>
      <w:pPr>
        <w:sectPr>
          <w:pgSz w:w="11906" w:h="16383" w:orient="portrait"/>
        </w:sectPr>
      </w:pPr>
    </w:p>
    <w:bookmarkEnd w:id="8"/>
    <w:bookmarkEnd w:id="6"/>
    <w:bookmarkStart w:name="block-43974835" w:id="9"/>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Физическая культура. Культура движения. Гимнастика. Регулярные занятия физической культурой в рамках учебной и внеурочной деятельности. Основные разделы урока.</w:t>
      </w:r>
    </w:p>
    <w:p>
      <w:pPr>
        <w:spacing w:before="0" w:after="0" w:line="264"/>
        <w:ind w:firstLine="600"/>
        <w:jc w:val="both"/>
      </w:pPr>
      <w:r>
        <w:rPr>
          <w:rFonts w:ascii="Times New Roman" w:hAnsi="Times New Roman"/>
          <w:b w:val="false"/>
          <w:i w:val="false"/>
          <w:color w:val="000000"/>
          <w:sz w:val="28"/>
        </w:rPr>
        <w:t>Исходные положения в физических упражнениях: стойки, упоры, седы, положения лёжа, сидя, у опоры.</w:t>
      </w:r>
    </w:p>
    <w:p>
      <w:pPr>
        <w:spacing w:before="0" w:after="0" w:line="264"/>
        <w:ind w:firstLine="600"/>
        <w:jc w:val="both"/>
      </w:pPr>
      <w:r>
        <w:rPr>
          <w:rFonts w:ascii="Times New Roman" w:hAnsi="Times New Roman"/>
          <w:b w:val="false"/>
          <w:i w:val="false"/>
          <w:color w:val="000000"/>
          <w:sz w:val="28"/>
        </w:rPr>
        <w:t>Правила поведения на уроках физической культуры. Общие принципы выполнения гимнастических упражнений. Гимнастический шаг. Гимнастический (мягкий) бег. Основные хореографические позиции.</w:t>
      </w:r>
    </w:p>
    <w:p>
      <w:pPr>
        <w:spacing w:before="0" w:after="0" w:line="264"/>
        <w:ind w:firstLine="600"/>
        <w:jc w:val="both"/>
      </w:pPr>
      <w:r>
        <w:rPr>
          <w:rFonts w:ascii="Times New Roman" w:hAnsi="Times New Roman"/>
          <w:b w:val="false"/>
          <w:i w:val="false"/>
          <w:color w:val="000000"/>
          <w:sz w:val="28"/>
        </w:rPr>
        <w:t>Место для занятий физическими упражнениями. Спортивное оборудование и инвентарь. Одежда для занятий физическими упражнениями. Техника безопасности при выполнении физических упражнений, проведении игр и спортивных эстафет.</w:t>
      </w:r>
    </w:p>
    <w:p>
      <w:pPr>
        <w:spacing w:before="0" w:after="0" w:line="264"/>
        <w:ind w:firstLine="600"/>
        <w:jc w:val="both"/>
      </w:pPr>
      <w:r>
        <w:rPr>
          <w:rFonts w:ascii="Times New Roman" w:hAnsi="Times New Roman"/>
          <w:b w:val="false"/>
          <w:i w:val="false"/>
          <w:color w:val="000000"/>
          <w:sz w:val="28"/>
        </w:rPr>
        <w:t>Распорядок дня. Личная гигиена. Основные правила личной гигиены.</w:t>
      </w:r>
    </w:p>
    <w:p>
      <w:pPr>
        <w:spacing w:before="0" w:after="0" w:line="264"/>
        <w:ind w:firstLine="600"/>
        <w:jc w:val="both"/>
      </w:pPr>
      <w:r>
        <w:rPr>
          <w:rFonts w:ascii="Times New Roman" w:hAnsi="Times New Roman"/>
          <w:b w:val="false"/>
          <w:i w:val="false"/>
          <w:color w:val="000000"/>
          <w:sz w:val="28"/>
        </w:rPr>
        <w:t>Самоконтроль. Строевые команды, построение, расчёт.</w:t>
      </w:r>
    </w:p>
    <w:p>
      <w:pPr>
        <w:spacing w:before="0" w:after="0" w:line="264"/>
        <w:ind w:firstLine="600"/>
        <w:jc w:val="both"/>
      </w:pPr>
      <w:r>
        <w:rPr>
          <w:rFonts w:ascii="Times New Roman" w:hAnsi="Times New Roman"/>
          <w:b w:val="false"/>
          <w:i w:val="false"/>
          <w:color w:val="000000"/>
          <w:sz w:val="28"/>
        </w:rPr>
        <w:t>Физические упражнения.</w:t>
      </w:r>
    </w:p>
    <w:p>
      <w:pPr>
        <w:spacing w:before="0" w:after="0" w:line="264"/>
        <w:ind w:firstLine="600"/>
        <w:jc w:val="both"/>
      </w:pPr>
      <w:r>
        <w:rPr>
          <w:rFonts w:ascii="Times New Roman" w:hAnsi="Times New Roman"/>
          <w:b w:val="false"/>
          <w:i w:val="false"/>
          <w:color w:val="000000"/>
          <w:sz w:val="28"/>
        </w:rPr>
        <w:t>Упражнения по видам разминки.</w:t>
      </w:r>
    </w:p>
    <w:p>
      <w:pPr>
        <w:spacing w:before="0" w:after="0" w:line="264"/>
        <w:ind w:firstLine="600"/>
        <w:jc w:val="both"/>
      </w:pPr>
      <w:r>
        <w:rPr>
          <w:rFonts w:ascii="Times New Roman" w:hAnsi="Times New Roman"/>
          <w:b w:val="false"/>
          <w:i w:val="false"/>
          <w:color w:val="000000"/>
          <w:sz w:val="28"/>
        </w:rPr>
        <w:t>Общая разминка. 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вперёд на полной стопе (гимнастический шаг), шаги с продвижением вперёд на полупальцах и пятках («казачок»), шаги с продвижением вперёд на полупальцах с выпрямленными коленями и в полуприседе («жираф»), шаги с продвижением вперёд, сочетаемые с отведением рук назад на горизонтальном уровне («конькобежец»). Освоение танцевальных позиций у опоры.</w:t>
      </w:r>
    </w:p>
    <w:p>
      <w:pPr>
        <w:spacing w:before="0" w:after="0" w:line="264"/>
        <w:ind w:firstLine="600"/>
        <w:jc w:val="both"/>
      </w:pPr>
      <w:r>
        <w:rPr>
          <w:rFonts w:ascii="Times New Roman" w:hAnsi="Times New Roman"/>
          <w:b w:val="false"/>
          <w:i w:val="false"/>
          <w:color w:val="000000"/>
          <w:sz w:val="28"/>
        </w:rPr>
        <w:t>Партерная разминка. 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выворотности стоп («крестик»), упражнения для укрепления мышц ног, увеличения подвижности тазобедренных, коленных и голеностопных суставов («велосипед»).</w:t>
      </w:r>
    </w:p>
    <w:p>
      <w:pPr>
        <w:spacing w:before="0" w:after="0" w:line="264"/>
        <w:ind w:firstLine="600"/>
        <w:jc w:val="both"/>
      </w:pPr>
      <w:r>
        <w:rPr>
          <w:rFonts w:ascii="Times New Roman" w:hAnsi="Times New Roman"/>
          <w:b w:val="false"/>
          <w:i w:val="false"/>
          <w:color w:val="000000"/>
          <w:sz w:val="28"/>
        </w:rPr>
        <w:t>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лёжа.</w:t>
      </w:r>
    </w:p>
    <w:p>
      <w:pPr>
        <w:spacing w:before="0" w:after="0" w:line="264"/>
        <w:ind w:firstLine="600"/>
        <w:jc w:val="both"/>
      </w:pPr>
      <w:r>
        <w:rPr>
          <w:rFonts w:ascii="Times New Roman" w:hAnsi="Times New Roman"/>
          <w:b w:val="false"/>
          <w:i w:val="false"/>
          <w:color w:val="000000"/>
          <w:sz w:val="28"/>
        </w:rPr>
        <w:t>Подводящие упражнения.</w:t>
      </w:r>
    </w:p>
    <w:p>
      <w:pPr>
        <w:spacing w:before="0" w:after="0" w:line="264"/>
        <w:ind w:firstLine="600"/>
        <w:jc w:val="both"/>
      </w:pPr>
      <w:r>
        <w:rPr>
          <w:rFonts w:ascii="Times New Roman" w:hAnsi="Times New Roman"/>
          <w:b w:val="false"/>
          <w:i w:val="false"/>
          <w:color w:val="000000"/>
          <w:sz w:val="28"/>
        </w:rPr>
        <w:t>Группировка, кувырок в сторону, освоение подводящих упражнений к выполнению продольных и поперечных шпагатов («ящерка»).</w:t>
      </w:r>
    </w:p>
    <w:p>
      <w:pPr>
        <w:spacing w:before="0" w:after="0" w:line="264"/>
        <w:ind w:firstLine="600"/>
        <w:jc w:val="both"/>
      </w:pPr>
      <w:r>
        <w:rPr>
          <w:rFonts w:ascii="Times New Roman" w:hAnsi="Times New Roman"/>
          <w:b w:val="false"/>
          <w:i w:val="false"/>
          <w:color w:val="000000"/>
          <w:sz w:val="28"/>
        </w:rPr>
        <w:t>Упражнения для развития моторики и координации с гимнастическим предметом.</w:t>
      </w:r>
    </w:p>
    <w:p>
      <w:pPr>
        <w:spacing w:before="0" w:after="0" w:line="264"/>
        <w:ind w:firstLine="600"/>
        <w:jc w:val="both"/>
      </w:pPr>
      <w:r>
        <w:rPr>
          <w:rFonts w:ascii="Times New Roman" w:hAnsi="Times New Roman"/>
          <w:b w:val="false"/>
          <w:i w:val="false"/>
          <w:color w:val="000000"/>
          <w:sz w:val="28"/>
        </w:rPr>
        <w:t>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pPr>
        <w:spacing w:before="0" w:after="0" w:line="264"/>
        <w:ind w:firstLine="600"/>
        <w:jc w:val="both"/>
      </w:pPr>
      <w:r>
        <w:rPr>
          <w:rFonts w:ascii="Times New Roman" w:hAnsi="Times New Roman"/>
          <w:b w:val="false"/>
          <w:i w:val="false"/>
          <w:color w:val="000000"/>
          <w:sz w:val="28"/>
        </w:rPr>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 и ловля мяча. Игровые задания с мячом.</w:t>
      </w:r>
    </w:p>
    <w:p>
      <w:pPr>
        <w:spacing w:before="0" w:after="0" w:line="264"/>
        <w:ind w:firstLine="600"/>
        <w:jc w:val="both"/>
      </w:pPr>
      <w:r>
        <w:rPr>
          <w:rFonts w:ascii="Times New Roman" w:hAnsi="Times New Roman"/>
          <w:b w:val="false"/>
          <w:i w:val="false"/>
          <w:color w:val="000000"/>
          <w:sz w:val="28"/>
        </w:rPr>
        <w:t>Упражнения для развития координации и развития жизненно важных навыков и умений.</w:t>
      </w:r>
    </w:p>
    <w:p>
      <w:pPr>
        <w:spacing w:before="0" w:after="0" w:line="264"/>
        <w:ind w:firstLine="600"/>
        <w:jc w:val="both"/>
      </w:pPr>
      <w:r>
        <w:rPr>
          <w:rFonts w:ascii="Times New Roman" w:hAnsi="Times New Roman"/>
          <w:b w:val="false"/>
          <w:i w:val="false"/>
          <w:color w:val="000000"/>
          <w:sz w:val="28"/>
        </w:rPr>
        <w:t>Равновесие – колено вперёд попеременно каждой ногой. Равновесие («арабеск») попеременно каждой ногой. Повороты в обе стороны на сорок пять и девяносто градусов. Прыжки толчком с двух ног вперёд, назад, с поворотом на сорок пять и девяносто градусов в обе стороны.</w:t>
      </w:r>
    </w:p>
    <w:p>
      <w:pPr>
        <w:spacing w:before="0" w:after="0" w:line="264"/>
        <w:ind w:firstLine="600"/>
        <w:jc w:val="both"/>
      </w:pPr>
      <w:r>
        <w:rPr>
          <w:rFonts w:ascii="Times New Roman" w:hAnsi="Times New Roman"/>
          <w:b w:val="false"/>
          <w:i w:val="false"/>
          <w:color w:val="000000"/>
          <w:sz w:val="28"/>
        </w:rPr>
        <w:t>Освоение танцевальных шагов: «буратино», «ковырялочка», «верёвочка».</w:t>
      </w:r>
    </w:p>
    <w:p>
      <w:pPr>
        <w:spacing w:before="0" w:after="0" w:line="264"/>
        <w:ind w:firstLine="600"/>
        <w:jc w:val="both"/>
      </w:pPr>
      <w:r>
        <w:rPr>
          <w:rFonts w:ascii="Times New Roman" w:hAnsi="Times New Roman"/>
          <w:b w:val="false"/>
          <w:i w:val="false"/>
          <w:color w:val="000000"/>
          <w:sz w:val="28"/>
        </w:rPr>
        <w:t>Бег, сочетаемый с круговыми движениями руками.</w:t>
      </w:r>
    </w:p>
    <w:p>
      <w:pPr>
        <w:spacing w:before="0" w:after="0" w:line="264"/>
        <w:ind w:firstLine="600"/>
        <w:jc w:val="both"/>
      </w:pPr>
      <w:r>
        <w:rPr>
          <w:rFonts w:ascii="Times New Roman" w:hAnsi="Times New Roman"/>
          <w:b w:val="false"/>
          <w:i w:val="false"/>
          <w:color w:val="000000"/>
          <w:sz w:val="28"/>
        </w:rPr>
        <w:t>Игры и игровые задания, спортивные эстафеты.</w:t>
      </w:r>
    </w:p>
    <w:p>
      <w:pPr>
        <w:spacing w:before="0" w:after="0" w:line="264"/>
        <w:ind w:firstLine="600"/>
        <w:jc w:val="both"/>
      </w:pPr>
      <w:r>
        <w:rPr>
          <w:rFonts w:ascii="Times New Roman" w:hAnsi="Times New Roman"/>
          <w:b w:val="false"/>
          <w:i w:val="false"/>
          <w:color w:val="000000"/>
          <w:sz w:val="28"/>
        </w:rPr>
        <w:t xml:space="preserve">Музыкально-сценические игры. Игровые задания. Спортивные эстафеты с мячом, со скакалкой. Спортивные игры с элементами единоборства. </w:t>
      </w:r>
    </w:p>
    <w:p>
      <w:pPr>
        <w:spacing w:before="0" w:after="0" w:line="264"/>
        <w:ind w:firstLine="600"/>
        <w:jc w:val="both"/>
      </w:pPr>
      <w:r>
        <w:rPr>
          <w:rFonts w:ascii="Times New Roman" w:hAnsi="Times New Roman"/>
          <w:b w:val="false"/>
          <w:i w:val="false"/>
          <w:color w:val="000000"/>
          <w:sz w:val="28"/>
        </w:rPr>
        <w:t>Организующие команды и приёмы.</w:t>
      </w:r>
    </w:p>
    <w:p>
      <w:pPr>
        <w:spacing w:before="0" w:after="0" w:line="264"/>
        <w:ind w:firstLine="600"/>
        <w:jc w:val="both"/>
      </w:pPr>
      <w:r>
        <w:rPr>
          <w:rFonts w:ascii="Times New Roman" w:hAnsi="Times New Roman"/>
          <w:b w:val="false"/>
          <w:i w:val="false"/>
          <w:color w:val="000000"/>
          <w:sz w:val="28"/>
        </w:rPr>
        <w:t>Освоение универсальных умений при выполнении организующих команд.</w:t>
      </w:r>
      <w:bookmarkStart w:name="_Toc101876902" w:id="10"/>
      <w:bookmarkEnd w:id="10"/>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Гармоничное физическое развитие. Контрольные измерения массы и длины своего тела. Осанка. Занятия гимнастикой в Древней Греции. Древние Олимпийские игры. Символ победы на Олимпийских играх. Возрождение Олимпийских игр. Современная история Олимпийских игр. Виды гимнастики в спорте и олимпийские гимнастические виды спорта. Всероссийские и международные соревнования. Календарные соревнования.</w:t>
      </w:r>
    </w:p>
    <w:p>
      <w:pPr>
        <w:spacing w:before="0" w:after="0" w:line="264"/>
        <w:ind w:firstLine="600"/>
        <w:jc w:val="both"/>
      </w:pPr>
      <w:r>
        <w:rPr>
          <w:rFonts w:ascii="Times New Roman" w:hAnsi="Times New Roman"/>
          <w:b w:val="false"/>
          <w:i w:val="false"/>
          <w:color w:val="000000"/>
          <w:sz w:val="28"/>
        </w:rPr>
        <w:t>Упражнения по видам разминки.</w:t>
      </w:r>
    </w:p>
    <w:p>
      <w:pPr>
        <w:spacing w:before="0" w:after="0" w:line="264"/>
        <w:ind w:firstLine="600"/>
        <w:jc w:val="both"/>
      </w:pPr>
      <w:r>
        <w:rPr>
          <w:rFonts w:ascii="Times New Roman" w:hAnsi="Times New Roman"/>
          <w:b w:val="false"/>
          <w:i w:val="false"/>
          <w:color w:val="000000"/>
          <w:sz w:val="28"/>
        </w:rPr>
        <w:t>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вперёд, назад, приставные шаги на полной стопе вперёд с движениями головой в стороны («индюшонок»), шаги в полном приседе («гусиный шаг»), небольшие прыжки в полном приседе («мячик»), шаги с наклоном туловища вперёд до касания грудью бедра («цапля»), приставные шаги в сторону с наклонами («качалка»), наклоны туловища вперёд, попеременно касаясь прямых ног животом, грудью («складочка»).</w:t>
      </w:r>
    </w:p>
    <w:p>
      <w:pPr>
        <w:spacing w:before="0" w:after="0" w:line="264"/>
        <w:ind w:firstLine="600"/>
        <w:jc w:val="both"/>
      </w:pPr>
      <w:r>
        <w:rPr>
          <w:rFonts w:ascii="Times New Roman" w:hAnsi="Times New Roman"/>
          <w:b w:val="false"/>
          <w:i w:val="false"/>
          <w:color w:val="000000"/>
          <w:sz w:val="28"/>
        </w:rPr>
        <w:t>Партерная разминка. Повторение и освоение новых упражнений основной гимнастики для формирования и развития опорно-двигательного аппарата, включая: упражнения для формирования стопы, укрепления мышц стопы, развития гибкости и подвижности суставов, упражнения для развития эластичности мышц ног и формирования выворотности стоп, упражнения для укрепления мышц ног, рук, упражнения для увеличения подвижности тазобедренных, коленных и голеностопных суставов.</w:t>
      </w:r>
    </w:p>
    <w:p>
      <w:pPr>
        <w:spacing w:before="0" w:after="0" w:line="264"/>
        <w:ind w:firstLine="600"/>
        <w:jc w:val="both"/>
      </w:pPr>
      <w:r>
        <w:rPr>
          <w:rFonts w:ascii="Times New Roman" w:hAnsi="Times New Roman"/>
          <w:b w:val="false"/>
          <w:i w:val="false"/>
          <w:color w:val="000000"/>
          <w:sz w:val="28"/>
        </w:rPr>
        <w:t>Освоение упражнений для укрепления мышц спины и брюшного пресса («берёзка»),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поочерёдно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w:t>
      </w:r>
    </w:p>
    <w:p>
      <w:pPr>
        <w:spacing w:before="0" w:after="0" w:line="264"/>
        <w:ind w:firstLine="600"/>
        <w:jc w:val="both"/>
      </w:pPr>
      <w:r>
        <w:rPr>
          <w:rFonts w:ascii="Times New Roman" w:hAnsi="Times New Roman"/>
          <w:b w:val="false"/>
          <w:i w:val="false"/>
          <w:color w:val="000000"/>
          <w:sz w:val="28"/>
        </w:rPr>
        <w:t>Разминка у опоры. Освоение упражнений для укрепления голеностопных суставов, развития координации и увеличения эластичности мышц: стоя лицом 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полуприсед (колени вперёд, вместе) – вытянуть колени – подняться на полупальцы – опустить пятки на пол в исходное положение. Наклоны туловища вперёд, назад и в сторону в опоре на полной стопе и на носках. Равновесие «пассе» (в сторону, затем вперёд) в опоре на стопе и на носках. Равновесие с ногой вперёд (горизонтально) и мах вперёд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(вперёд и в сторону).</w:t>
      </w:r>
    </w:p>
    <w:p>
      <w:pPr>
        <w:spacing w:before="0" w:after="0" w:line="264"/>
        <w:ind w:firstLine="600"/>
        <w:jc w:val="both"/>
      </w:pPr>
      <w:r>
        <w:rPr>
          <w:rFonts w:ascii="Times New Roman" w:hAnsi="Times New Roman"/>
          <w:b w:val="false"/>
          <w:i w:val="false"/>
          <w:color w:val="000000"/>
          <w:sz w:val="28"/>
        </w:rPr>
        <w:t>Подводящие упражнения, акробатические упражнения.</w:t>
      </w:r>
    </w:p>
    <w:p>
      <w:pPr>
        <w:spacing w:before="0" w:after="0" w:line="264"/>
        <w:ind w:firstLine="600"/>
        <w:jc w:val="both"/>
      </w:pPr>
      <w:r>
        <w:rPr>
          <w:rFonts w:ascii="Times New Roman" w:hAnsi="Times New Roman"/>
          <w:b w:val="false"/>
          <w:i w:val="false"/>
          <w:color w:val="000000"/>
          <w:sz w:val="28"/>
        </w:rPr>
        <w:t>Освоение упражнений: кувырок вперёд, назад, шпагат, колесо, мост из положения сидя, стоя и вставание из положения мост.</w:t>
      </w:r>
    </w:p>
    <w:p>
      <w:pPr>
        <w:spacing w:before="0" w:after="0" w:line="264"/>
        <w:ind w:firstLine="600"/>
        <w:jc w:val="both"/>
      </w:pPr>
      <w:r>
        <w:rPr>
          <w:rFonts w:ascii="Times New Roman" w:hAnsi="Times New Roman"/>
          <w:b w:val="false"/>
          <w:i w:val="false"/>
          <w:color w:val="000000"/>
          <w:sz w:val="28"/>
        </w:rPr>
        <w:t>Упражнения для развития моторики и координации с гимнастическим предметом</w:t>
      </w:r>
    </w:p>
    <w:p>
      <w:pPr>
        <w:spacing w:before="0" w:after="0" w:line="264"/>
        <w:ind w:firstLine="600"/>
        <w:jc w:val="both"/>
      </w:pPr>
      <w:r>
        <w:rPr>
          <w:rFonts w:ascii="Times New Roman" w:hAnsi="Times New Roman"/>
          <w:b w:val="false"/>
          <w:i w:val="false"/>
          <w:color w:val="000000"/>
          <w:sz w:val="28"/>
        </w:rPr>
        <w:t>Удержание скакалки. Вращение кистью руки скакалки, сложенной вдвое, перед собой, ловля скакалки. Высокие прыжки вперёд через скакалку с двойным махом вперёд. Игровые задания со скакалкой.</w:t>
      </w:r>
    </w:p>
    <w:p>
      <w:pPr>
        <w:spacing w:before="0" w:after="0" w:line="264"/>
        <w:ind w:firstLine="600"/>
        <w:jc w:val="both"/>
      </w:pPr>
      <w:r>
        <w:rPr>
          <w:rFonts w:ascii="Times New Roman" w:hAnsi="Times New Roman"/>
          <w:b w:val="false"/>
          <w:i w:val="false"/>
          <w:color w:val="000000"/>
          <w:sz w:val="28"/>
        </w:rPr>
        <w:t>Бросок мяча в заданную плоскость и ловля мяча. Серия отбивов мяча.</w:t>
      </w:r>
    </w:p>
    <w:p>
      <w:pPr>
        <w:spacing w:before="0" w:after="0" w:line="264"/>
        <w:ind w:firstLine="600"/>
        <w:jc w:val="both"/>
      </w:pPr>
      <w:r>
        <w:rPr>
          <w:rFonts w:ascii="Times New Roman" w:hAnsi="Times New Roman"/>
          <w:b w:val="false"/>
          <w:i w:val="false"/>
          <w:color w:val="000000"/>
          <w:sz w:val="28"/>
        </w:rPr>
        <w:t>Игровые задания, в том числе с мячом и скакалкой. Спортивные эстафеты с гимнастическим предметом. Спортивные и туристические физические игры и игровые задания.</w:t>
      </w:r>
    </w:p>
    <w:p>
      <w:pPr>
        <w:spacing w:before="0" w:after="0" w:line="264"/>
        <w:ind w:firstLine="600"/>
        <w:jc w:val="both"/>
      </w:pPr>
      <w:r>
        <w:rPr>
          <w:rFonts w:ascii="Times New Roman" w:hAnsi="Times New Roman"/>
          <w:b w:val="false"/>
          <w:i w:val="false"/>
          <w:color w:val="000000"/>
          <w:sz w:val="28"/>
        </w:rPr>
        <w:t>Комбинации упражнений. Осваиваем соединение изученных упражнений в комбинации.</w:t>
      </w:r>
    </w:p>
    <w:p>
      <w:pPr>
        <w:spacing w:before="0" w:after="0" w:line="264"/>
        <w:ind w:firstLine="600"/>
        <w:jc w:val="both"/>
      </w:pPr>
      <w:r>
        <w:rPr>
          <w:rFonts w:ascii="Times New Roman" w:hAnsi="Times New Roman"/>
          <w:b w:val="false"/>
          <w:i w:val="false"/>
          <w:color w:val="000000"/>
          <w:sz w:val="28"/>
        </w:rPr>
        <w:t>Пример:</w:t>
      </w:r>
    </w:p>
    <w:p>
      <w:pPr>
        <w:spacing w:before="0" w:after="0" w:line="264"/>
        <w:ind w:firstLine="600"/>
        <w:jc w:val="both"/>
      </w:pPr>
      <w:r>
        <w:rPr>
          <w:rFonts w:ascii="Times New Roman" w:hAnsi="Times New Roman"/>
          <w:b w:val="false"/>
          <w:i w:val="false"/>
          <w:color w:val="000000"/>
          <w:sz w:val="28"/>
        </w:rPr>
        <w:t>Исходное положение: стоя в VI позиции ног, колени вытянуты, рука с мячом на ладони вперёд (локоть прямой) – бросок мяча в заданную плоскость (на шаг вперёд) – шаг вперёд с поворотом тела на триста шестьдесят градусов – ловля мяча.</w:t>
      </w:r>
    </w:p>
    <w:p>
      <w:pPr>
        <w:spacing w:before="0" w:after="0" w:line="264"/>
        <w:ind w:firstLine="600"/>
        <w:jc w:val="both"/>
      </w:pPr>
      <w:r>
        <w:rPr>
          <w:rFonts w:ascii="Times New Roman" w:hAnsi="Times New Roman"/>
          <w:b w:val="false"/>
          <w:i w:val="false"/>
          <w:color w:val="000000"/>
          <w:sz w:val="28"/>
        </w:rPr>
        <w:t>Пример:</w:t>
      </w:r>
    </w:p>
    <w:p>
      <w:pPr>
        <w:spacing w:before="0" w:after="0" w:line="264"/>
        <w:ind w:firstLine="600"/>
        <w:jc w:val="both"/>
      </w:pPr>
      <w:r>
        <w:rPr>
          <w:rFonts w:ascii="Times New Roman" w:hAnsi="Times New Roman"/>
          <w:b w:val="false"/>
          <w:i w:val="false"/>
          <w:color w:val="000000"/>
          <w:sz w:val="28"/>
        </w:rPr>
        <w:t>Исходное положение: сидя в группировке – кувырок вперед-поворот «казак» – подъём – стойка в VI позиции, руки опущены.</w:t>
      </w:r>
    </w:p>
    <w:p>
      <w:pPr>
        <w:spacing w:before="0" w:after="0" w:line="264"/>
        <w:ind w:firstLine="600"/>
        <w:jc w:val="both"/>
      </w:pPr>
      <w:r>
        <w:rPr>
          <w:rFonts w:ascii="Times New Roman" w:hAnsi="Times New Roman"/>
          <w:b w:val="false"/>
          <w:i w:val="false"/>
          <w:color w:val="000000"/>
          <w:sz w:val="28"/>
        </w:rPr>
        <w:t>Упражнения для развития координации и развития жизненно важных навыков и умений.</w:t>
      </w:r>
    </w:p>
    <w:p>
      <w:pPr>
        <w:spacing w:before="0" w:after="0" w:line="264"/>
        <w:ind w:firstLine="600"/>
        <w:jc w:val="both"/>
      </w:pPr>
      <w:r>
        <w:rPr>
          <w:rFonts w:ascii="Times New Roman" w:hAnsi="Times New Roman"/>
          <w:b w:val="false"/>
          <w:i w:val="false"/>
          <w:color w:val="000000"/>
          <w:sz w:val="28"/>
        </w:rPr>
        <w:t>Плавательная подготовка.</w:t>
      </w:r>
    </w:p>
    <w:p>
      <w:pPr>
        <w:spacing w:before="0" w:after="0" w:line="264"/>
        <w:ind w:firstLine="600"/>
        <w:jc w:val="both"/>
      </w:pPr>
      <w:r>
        <w:rPr>
          <w:rFonts w:ascii="Times New Roman" w:hAnsi="Times New Roman"/>
          <w:b w:val="false"/>
          <w:i w:val="false"/>
          <w:color w:val="000000"/>
          <w:sz w:val="28"/>
        </w:rPr>
        <w:t>Правила поведения в бассейне. Упражнения ознакомительного плавания: освоение универсальных умений дыхания в воде. Освоение упражнений для формирования навыков плавания: «поплавок», «морская звезда», «лягушонок», «весёлый дельфин». Освоение спортивных стилей плавания.</w:t>
      </w:r>
    </w:p>
    <w:p>
      <w:pPr>
        <w:spacing w:before="0" w:after="0" w:line="264"/>
        <w:ind w:firstLine="600"/>
        <w:jc w:val="both"/>
      </w:pPr>
      <w:r>
        <w:rPr>
          <w:rFonts w:ascii="Times New Roman" w:hAnsi="Times New Roman"/>
          <w:b w:val="false"/>
          <w:i w:val="false"/>
          <w:color w:val="000000"/>
          <w:sz w:val="28"/>
        </w:rPr>
        <w:t>Основная гимнастика.</w:t>
      </w:r>
    </w:p>
    <w:p>
      <w:pPr>
        <w:spacing w:before="0" w:after="0" w:line="264"/>
        <w:ind w:firstLine="600"/>
        <w:jc w:val="both"/>
      </w:pPr>
      <w:r>
        <w:rPr>
          <w:rFonts w:ascii="Times New Roman" w:hAnsi="Times New Roman"/>
          <w:b w:val="false"/>
          <w:i w:val="false"/>
          <w:color w:val="000000"/>
          <w:sz w:val="28"/>
        </w:rPr>
        <w:t>Освоение универсальных умений дыхания во время выполнения гимнастических упражнений.</w:t>
      </w:r>
    </w:p>
    <w:p>
      <w:pPr>
        <w:spacing w:before="0" w:after="0" w:line="264"/>
        <w:ind w:firstLine="600"/>
        <w:jc w:val="both"/>
      </w:pPr>
      <w:r>
        <w:rPr>
          <w:rFonts w:ascii="Times New Roman" w:hAnsi="Times New Roman"/>
          <w:b w:val="false"/>
          <w:i w:val="false"/>
          <w:color w:val="000000"/>
          <w:sz w:val="28"/>
        </w:rPr>
        <w:t>Освоение техники поворотов в обе стороны на сто восемьдесят и триста шестьдесят градусов на одной ноге (попеременно), техники выполнения серии поворотов колено вперёд, в сторону, поворот «казак», нога вперёд горизонтально. Освоение техники выполнения прыжков толчком с одной ноги вперёд, с поворотом на девяносто и сто восемьдесят градусов в обе стороны.</w:t>
      </w:r>
    </w:p>
    <w:p>
      <w:pPr>
        <w:spacing w:before="0" w:after="0" w:line="264"/>
        <w:ind w:firstLine="600"/>
        <w:jc w:val="both"/>
      </w:pPr>
      <w:r>
        <w:rPr>
          <w:rFonts w:ascii="Times New Roman" w:hAnsi="Times New Roman"/>
          <w:b w:val="false"/>
          <w:i w:val="false"/>
          <w:color w:val="000000"/>
          <w:sz w:val="28"/>
        </w:rPr>
        <w:t>Освоение танцевальных шагов: шаги с подскоками (вперёд, назад, с поворотом), шаги галопа (в сторону, вперёд), а также в сочетании с различными подскоками, элементы русского танца («припадание»), элементы современного танца.</w:t>
      </w:r>
    </w:p>
    <w:p>
      <w:pPr>
        <w:spacing w:before="0" w:after="0" w:line="264"/>
        <w:ind w:firstLine="600"/>
        <w:jc w:val="both"/>
      </w:pPr>
      <w:r>
        <w:rPr>
          <w:rFonts w:ascii="Times New Roman" w:hAnsi="Times New Roman"/>
          <w:b w:val="false"/>
          <w:i w:val="false"/>
          <w:color w:val="000000"/>
          <w:sz w:val="28"/>
        </w:rPr>
        <w:t>Освоение упражнений на развитие силы: сгибание и разгибание рук в упоре лёжа на полу.</w:t>
      </w:r>
    </w:p>
    <w:p>
      <w:pPr>
        <w:spacing w:before="0" w:after="0" w:line="264"/>
        <w:ind w:firstLine="600"/>
        <w:jc w:val="both"/>
      </w:pPr>
      <w:r>
        <w:rPr>
          <w:rFonts w:ascii="Times New Roman" w:hAnsi="Times New Roman"/>
          <w:b w:val="false"/>
          <w:i w:val="false"/>
          <w:color w:val="000000"/>
          <w:sz w:val="28"/>
        </w:rPr>
        <w:t>Игры и игровые задания, спортивные эстафеты.</w:t>
      </w:r>
    </w:p>
    <w:p>
      <w:pPr>
        <w:spacing w:before="0" w:after="0" w:line="264"/>
        <w:ind w:firstLine="600"/>
        <w:jc w:val="both"/>
      </w:pPr>
      <w:r>
        <w:rPr>
          <w:rFonts w:ascii="Times New Roman" w:hAnsi="Times New Roman"/>
          <w:b w:val="false"/>
          <w:i w:val="false"/>
          <w:color w:val="000000"/>
          <w:sz w:val="28"/>
        </w:rPr>
        <w:t>Ролевые игры и игровые задания с использованием освоенных упражнений и танцевальных шагов. Спортивные эстафеты с мячом, со скакалкой. Спортивные игры. Туристические игры и задания.</w:t>
      </w:r>
    </w:p>
    <w:p>
      <w:pPr>
        <w:spacing w:before="0" w:after="0" w:line="264"/>
        <w:ind w:firstLine="600"/>
        <w:jc w:val="both"/>
      </w:pPr>
      <w:r>
        <w:rPr>
          <w:rFonts w:ascii="Times New Roman" w:hAnsi="Times New Roman"/>
          <w:b w:val="false"/>
          <w:i w:val="false"/>
          <w:color w:val="000000"/>
          <w:sz w:val="28"/>
        </w:rPr>
        <w:t>Организующие команды и приёмы.</w:t>
      </w:r>
    </w:p>
    <w:p>
      <w:pPr>
        <w:spacing w:before="0" w:after="0" w:line="264"/>
        <w:ind w:firstLine="600"/>
        <w:jc w:val="both"/>
      </w:pPr>
      <w:r>
        <w:rPr>
          <w:rFonts w:ascii="Times New Roman" w:hAnsi="Times New Roman"/>
          <w:b w:val="false"/>
          <w:i w:val="false"/>
          <w:color w:val="000000"/>
          <w:sz w:val="28"/>
        </w:rPr>
        <w:t>Освоение универсальных умений при выполнении организующих команд и строевых упражнений: построение и перестроение в одну, две шеренги, стоя на месте, повороты направо и налево, передвижение в колонне по</w:t>
      </w:r>
      <w:bookmarkStart w:name="_Toc101876903" w:id="11"/>
      <w:bookmarkEnd w:id="11"/>
      <w:r>
        <w:rPr>
          <w:rFonts w:ascii="Times New Roman" w:hAnsi="Times New Roman"/>
          <w:b w:val="false"/>
          <w:i w:val="false"/>
          <w:color w:val="000000"/>
          <w:sz w:val="28"/>
        </w:rPr>
        <w:t xml:space="preserve"> одному с равномерной скоростью.</w:t>
      </w:r>
    </w:p>
    <w:p>
      <w:pPr>
        <w:spacing w:before="0" w:after="0" w:line="264"/>
        <w:ind w:left="120"/>
        <w:jc w:val="both"/>
      </w:pPr>
      <w:r>
        <w:rPr>
          <w:rFonts w:ascii="Times New Roman" w:hAnsi="Times New Roman"/>
          <w:b/>
          <w:i w:val="false"/>
          <w:color w:val="000000"/>
          <w:sz w:val="28"/>
        </w:rPr>
        <w:t>3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Нагрузка. Влияние нагрузки на мышцы. Влияние утренней гимнастики и регулярного выполнения физических упражнений на человека. Физические упражнения. Классификация физических упражнений по направлениям. Эффективность развития физических качеств в соответствии с сенситивными периодами развития. Гимнастика и виды гимнастической разминки.</w:t>
      </w:r>
    </w:p>
    <w:p>
      <w:pPr>
        <w:spacing w:before="0" w:after="0" w:line="264"/>
        <w:ind w:firstLine="600"/>
        <w:jc w:val="both"/>
      </w:pPr>
      <w:r>
        <w:rPr>
          <w:rFonts w:ascii="Times New Roman" w:hAnsi="Times New Roman"/>
          <w:b w:val="false"/>
          <w:i w:val="false"/>
          <w:color w:val="000000"/>
          <w:sz w:val="28"/>
        </w:rPr>
        <w:t>Основные группы мышц человека. Подводящие упражнения к выполнению акробатических упражнений.</w:t>
      </w:r>
    </w:p>
    <w:p>
      <w:pPr>
        <w:spacing w:before="0" w:after="0" w:line="264"/>
        <w:ind w:firstLine="600"/>
        <w:jc w:val="both"/>
      </w:pPr>
      <w:r>
        <w:rPr>
          <w:rFonts w:ascii="Times New Roman" w:hAnsi="Times New Roman"/>
          <w:b w:val="false"/>
          <w:i w:val="false"/>
          <w:color w:val="000000"/>
          <w:sz w:val="28"/>
        </w:rPr>
        <w:t>Моделирование физической нагрузки при выполнении гимнастических упражнений для развития основных физических качеств.</w:t>
      </w:r>
    </w:p>
    <w:p>
      <w:pPr>
        <w:spacing w:before="0" w:after="0" w:line="264"/>
        <w:ind w:firstLine="600"/>
        <w:jc w:val="both"/>
      </w:pPr>
      <w:r>
        <w:rPr>
          <w:rFonts w:ascii="Times New Roman" w:hAnsi="Times New Roman"/>
          <w:b w:val="false"/>
          <w:i w:val="false"/>
          <w:color w:val="000000"/>
          <w:sz w:val="28"/>
        </w:rPr>
        <w:t>Освоение навыков по самостоятельному ведению общей, партерной разминки и разминки у опоры в группе.</w:t>
      </w:r>
    </w:p>
    <w:p>
      <w:pPr>
        <w:spacing w:before="0" w:after="0" w:line="264"/>
        <w:ind w:firstLine="600"/>
        <w:jc w:val="both"/>
      </w:pPr>
      <w:r>
        <w:rPr>
          <w:rFonts w:ascii="Times New Roman" w:hAnsi="Times New Roman"/>
          <w:b w:val="false"/>
          <w:i w:val="false"/>
          <w:color w:val="000000"/>
          <w:sz w:val="28"/>
        </w:rPr>
        <w:t>Освоение и демонстрация приёмов выполнения различных комбинаций гимнастических упражнений с использованием танцевальных шагов, поворотов, прыжков, гимнастических и акробатических упражнений.</w:t>
      </w:r>
    </w:p>
    <w:p>
      <w:pPr>
        <w:spacing w:before="0" w:after="0" w:line="264"/>
        <w:ind w:firstLine="600"/>
        <w:jc w:val="both"/>
      </w:pPr>
      <w:r>
        <w:rPr>
          <w:rFonts w:ascii="Times New Roman" w:hAnsi="Times New Roman"/>
          <w:b w:val="false"/>
          <w:i w:val="false"/>
          <w:color w:val="000000"/>
          <w:sz w:val="28"/>
        </w:rPr>
        <w:t>Подбор комплекса и демонстрация техники выполнения гимнастических упражнений по преимущественной целевой направленности их использования.</w:t>
      </w:r>
    </w:p>
    <w:p>
      <w:pPr>
        <w:spacing w:before="0" w:after="0" w:line="264"/>
        <w:ind w:firstLine="600"/>
        <w:jc w:val="both"/>
      </w:pPr>
      <w:r>
        <w:rPr>
          <w:rFonts w:ascii="Times New Roman" w:hAnsi="Times New Roman"/>
          <w:b w:val="false"/>
          <w:i w:val="false"/>
          <w:color w:val="000000"/>
          <w:sz w:val="28"/>
        </w:rPr>
        <w:t>Демонстрация умений построения и перестроения, перемещений различными способами передвижений, включая перекаты, повороты, прыжки, танцевальные шаги.</w:t>
      </w:r>
    </w:p>
    <w:p>
      <w:pPr>
        <w:spacing w:before="0" w:after="0" w:line="264"/>
        <w:ind w:firstLine="600"/>
        <w:jc w:val="both"/>
      </w:pPr>
      <w:r>
        <w:rPr>
          <w:rFonts w:ascii="Times New Roman" w:hAnsi="Times New Roman"/>
          <w:b w:val="false"/>
          <w:i w:val="false"/>
          <w:color w:val="000000"/>
          <w:sz w:val="28"/>
        </w:rPr>
        <w:t>Организующие команды и приёмы.</w:t>
      </w:r>
    </w:p>
    <w:p>
      <w:pPr>
        <w:spacing w:before="0" w:after="0" w:line="264"/>
        <w:ind w:firstLine="600"/>
        <w:jc w:val="both"/>
      </w:pPr>
      <w:r>
        <w:rPr>
          <w:rFonts w:ascii="Times New Roman" w:hAnsi="Times New Roman"/>
          <w:b w:val="false"/>
          <w:i w:val="false"/>
          <w:color w:val="000000"/>
          <w:sz w:val="28"/>
        </w:rPr>
        <w:t>Выполнение универсальных умений при выполнении организующих команд и строевых упражнений: построение и перестроение в одну, две шеренги, повороты направо и налево, передвижение в колонне по одному с равномерной скоростью.</w:t>
      </w:r>
    </w:p>
    <w:p>
      <w:pPr>
        <w:spacing w:before="0" w:after="0" w:line="264"/>
        <w:ind w:firstLine="600"/>
        <w:jc w:val="both"/>
      </w:pPr>
      <w:r>
        <w:rPr>
          <w:rFonts w:ascii="Times New Roman" w:hAnsi="Times New Roman"/>
          <w:b w:val="false"/>
          <w:i w:val="false"/>
          <w:color w:val="000000"/>
          <w:sz w:val="28"/>
        </w:rPr>
        <w:t>Спортивно-оздоровительная деятельность.</w:t>
      </w:r>
    </w:p>
    <w:p>
      <w:pPr>
        <w:spacing w:before="0" w:after="0" w:line="264"/>
        <w:ind w:firstLine="600"/>
        <w:jc w:val="both"/>
      </w:pPr>
      <w:r>
        <w:rPr>
          <w:rFonts w:ascii="Times New Roman" w:hAnsi="Times New Roman"/>
          <w:b w:val="false"/>
          <w:i w:val="false"/>
          <w:color w:val="000000"/>
          <w:sz w:val="28"/>
        </w:rPr>
        <w:t>Овладение техникой выполнения упражнений основной гимнастики, комплексов гимнастических упражнений, подбор и выполнение комплексов физкультминуток, утренней гимнастики.</w:t>
      </w:r>
    </w:p>
    <w:p>
      <w:pPr>
        <w:spacing w:before="0" w:after="0" w:line="264"/>
        <w:ind w:firstLine="600"/>
        <w:jc w:val="both"/>
      </w:pPr>
      <w:r>
        <w:rPr>
          <w:rFonts w:ascii="Times New Roman" w:hAnsi="Times New Roman"/>
          <w:b w:val="false"/>
          <w:i w:val="false"/>
          <w:color w:val="000000"/>
          <w:sz w:val="28"/>
        </w:rPr>
        <w:t>Овладение техникой выполнения упражнений основной гимнастики на развитие отдельных мышечных групп.</w:t>
      </w:r>
    </w:p>
    <w:p>
      <w:pPr>
        <w:spacing w:before="0" w:after="0" w:line="264"/>
        <w:ind w:firstLine="600"/>
        <w:jc w:val="both"/>
      </w:pPr>
      <w:r>
        <w:rPr>
          <w:rFonts w:ascii="Times New Roman" w:hAnsi="Times New Roman"/>
          <w:b w:val="false"/>
          <w:i w:val="false"/>
          <w:color w:val="000000"/>
          <w:sz w:val="28"/>
        </w:rPr>
        <w:t>Овладение техникой выполнения упражнений основной гимнастики с учётом особенностей режима работы мышц (динамичные, статичные).</w:t>
      </w:r>
    </w:p>
    <w:p>
      <w:pPr>
        <w:spacing w:before="0" w:after="0" w:line="264"/>
        <w:ind w:firstLine="600"/>
        <w:jc w:val="both"/>
      </w:pPr>
      <w:r>
        <w:rPr>
          <w:rFonts w:ascii="Times New Roman" w:hAnsi="Times New Roman"/>
          <w:b w:val="false"/>
          <w:i w:val="false"/>
          <w:color w:val="000000"/>
          <w:sz w:val="28"/>
        </w:rPr>
        <w:t>Овладение техникой выполнения серии поворотов и прыжков, в том числе с использованием гимнастических предметов.</w:t>
      </w:r>
    </w:p>
    <w:p>
      <w:pPr>
        <w:spacing w:before="0" w:after="0" w:line="264"/>
        <w:ind w:firstLine="600"/>
        <w:jc w:val="both"/>
      </w:pPr>
      <w:r>
        <w:rPr>
          <w:rFonts w:ascii="Times New Roman" w:hAnsi="Times New Roman"/>
          <w:b w:val="false"/>
          <w:i w:val="false"/>
          <w:color w:val="000000"/>
          <w:sz w:val="28"/>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 плавание.</w:t>
      </w:r>
    </w:p>
    <w:p>
      <w:pPr>
        <w:spacing w:before="0" w:after="0" w:line="264"/>
        <w:ind w:firstLine="600"/>
        <w:jc w:val="both"/>
      </w:pPr>
      <w:r>
        <w:rPr>
          <w:rFonts w:ascii="Times New Roman" w:hAnsi="Times New Roman"/>
          <w:b w:val="false"/>
          <w:i w:val="false"/>
          <w:color w:val="000000"/>
          <w:sz w:val="28"/>
        </w:rPr>
        <w:t>Овладение техникой плавания на дистанцию не менее 25 метров (при наличии материально-технической базы).</w:t>
      </w:r>
    </w:p>
    <w:p>
      <w:pPr>
        <w:spacing w:before="0" w:after="0" w:line="264"/>
        <w:ind w:firstLine="600"/>
        <w:jc w:val="both"/>
      </w:pPr>
      <w:r>
        <w:rPr>
          <w:rFonts w:ascii="Times New Roman" w:hAnsi="Times New Roman"/>
          <w:b w:val="false"/>
          <w:i w:val="false"/>
          <w:color w:val="000000"/>
          <w:sz w:val="28"/>
        </w:rPr>
        <w:t>Освоение правил вида спорта (на выбор), освоение физических упражнений для начальной подготовки по данному виду спорта.</w:t>
      </w:r>
    </w:p>
    <w:p>
      <w:pPr>
        <w:spacing w:before="0" w:after="0" w:line="264"/>
        <w:ind w:firstLine="600"/>
        <w:jc w:val="both"/>
      </w:pPr>
      <w:r>
        <w:rPr>
          <w:rFonts w:ascii="Times New Roman" w:hAnsi="Times New Roman"/>
          <w:b w:val="false"/>
          <w:i w:val="false"/>
          <w:color w:val="000000"/>
          <w:sz w:val="28"/>
        </w:rPr>
        <w:t>Выполнение заданий в ролевых играх и игровых заданий.</w:t>
      </w:r>
    </w:p>
    <w:p>
      <w:pPr>
        <w:spacing w:before="0" w:after="0" w:line="264"/>
        <w:ind w:firstLine="600"/>
        <w:jc w:val="both"/>
      </w:pPr>
      <w:r>
        <w:rPr>
          <w:rFonts w:ascii="Times New Roman" w:hAnsi="Times New Roman"/>
          <w:b w:val="false"/>
          <w:i w:val="false"/>
          <w:color w:val="000000"/>
          <w:sz w:val="28"/>
        </w:rPr>
        <w:t>Овладение техникой выполнения строевого шага и походного шага. Шеренги, перестроения и движение в шеренгах. Повороты на месте и в движении.</w:t>
      </w:r>
    </w:p>
    <w:p>
      <w:pPr>
        <w:spacing w:before="0" w:after="0" w:line="264"/>
        <w:ind w:firstLine="600"/>
        <w:jc w:val="both"/>
      </w:pPr>
      <w:r>
        <w:rPr>
          <w:rFonts w:ascii="Times New Roman" w:hAnsi="Times New Roman"/>
          <w:b w:val="false"/>
          <w:i w:val="false"/>
          <w:color w:val="000000"/>
          <w:sz w:val="28"/>
        </w:rPr>
        <w:t>Различные групповые выступления, в том числе освоение основных условий участия во флешмобах.</w:t>
      </w:r>
      <w:bookmarkStart w:name="_Toc101876904" w:id="12"/>
      <w:bookmarkEnd w:id="12"/>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Физическое воспитание и физическое совершенствование. 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p>
      <w:pPr>
        <w:spacing w:before="0" w:after="0" w:line="264"/>
        <w:ind w:firstLine="600"/>
        <w:jc w:val="both"/>
      </w:pPr>
      <w:r>
        <w:rPr>
          <w:rFonts w:ascii="Times New Roman" w:hAnsi="Times New Roman"/>
          <w:b w:val="false"/>
          <w:i w:val="false"/>
          <w:color w:val="000000"/>
          <w:sz w:val="28"/>
        </w:rPr>
        <w:t>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 Самостоятельное проведение разминки по её видам.</w:t>
      </w:r>
    </w:p>
    <w:p>
      <w:pPr>
        <w:spacing w:before="0" w:after="0" w:line="264"/>
        <w:ind w:firstLine="600"/>
        <w:jc w:val="both"/>
      </w:pPr>
      <w:r>
        <w:rPr>
          <w:rFonts w:ascii="Times New Roman" w:hAnsi="Times New Roman"/>
          <w:b w:val="false"/>
          <w:i w:val="false"/>
          <w:color w:val="000000"/>
          <w:sz w:val="28"/>
        </w:rPr>
        <w:t>Освоение методов организации и проведения спортивных эстафет, 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флешмоба.</w:t>
      </w:r>
    </w:p>
    <w:p>
      <w:pPr>
        <w:spacing w:before="0" w:after="0" w:line="264"/>
        <w:ind w:firstLine="600"/>
        <w:jc w:val="both"/>
      </w:pPr>
      <w:r>
        <w:rPr>
          <w:rFonts w:ascii="Times New Roman" w:hAnsi="Times New Roman"/>
          <w:b w:val="false"/>
          <w:i w:val="false"/>
          <w:color w:val="000000"/>
          <w:sz w:val="28"/>
        </w:rPr>
        <w:t>Овладение техникой выполнения простейших форм борьбы. Игровые задания в рамках освоения упражнений единоборств и самообороны.</w:t>
      </w:r>
    </w:p>
    <w:p>
      <w:pPr>
        <w:spacing w:before="0" w:after="0" w:line="264"/>
        <w:ind w:firstLine="600"/>
        <w:jc w:val="both"/>
      </w:pPr>
      <w:r>
        <w:rPr>
          <w:rFonts w:ascii="Times New Roman" w:hAnsi="Times New Roman"/>
          <w:b w:val="false"/>
          <w:i w:val="false"/>
          <w:color w:val="000000"/>
          <w:sz w:val="28"/>
        </w:rPr>
        <w:t>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w:t>
      </w:r>
    </w:p>
    <w:p>
      <w:pPr>
        <w:spacing w:before="0" w:after="0" w:line="264"/>
        <w:ind w:firstLine="600"/>
        <w:jc w:val="both"/>
      </w:pPr>
      <w:r>
        <w:rPr>
          <w:rFonts w:ascii="Times New Roman" w:hAnsi="Times New Roman"/>
          <w:b w:val="false"/>
          <w:i w:val="false"/>
          <w:color w:val="000000"/>
          <w:sz w:val="28"/>
        </w:rPr>
        <w:t>Освоение принципов определения максимально допустимой для себя нагрузки (амплитуды движения) при выполнении физического упражнения.</w:t>
      </w:r>
    </w:p>
    <w:p>
      <w:pPr>
        <w:spacing w:before="0" w:after="0" w:line="264"/>
        <w:ind w:firstLine="600"/>
        <w:jc w:val="both"/>
      </w:pPr>
      <w:r>
        <w:rPr>
          <w:rFonts w:ascii="Times New Roman" w:hAnsi="Times New Roman"/>
          <w:b w:val="false"/>
          <w:i w:val="false"/>
          <w:color w:val="000000"/>
          <w:sz w:val="28"/>
        </w:rPr>
        <w:t xml:space="preserve">Способы демонстрации результатов освоения программы по физической культуре. </w:t>
      </w:r>
    </w:p>
    <w:p>
      <w:pPr>
        <w:spacing w:before="0" w:after="0" w:line="264"/>
        <w:ind w:firstLine="600"/>
        <w:jc w:val="both"/>
      </w:pPr>
      <w:r>
        <w:rPr>
          <w:rFonts w:ascii="Times New Roman" w:hAnsi="Times New Roman"/>
          <w:b w:val="false"/>
          <w:i w:val="false"/>
          <w:color w:val="000000"/>
          <w:sz w:val="28"/>
        </w:rPr>
        <w:t>Спортивно-оздоровительная деятельность.</w:t>
      </w:r>
    </w:p>
    <w:p>
      <w:pPr>
        <w:spacing w:before="0" w:after="0" w:line="264"/>
        <w:ind w:firstLine="600"/>
        <w:jc w:val="both"/>
      </w:pPr>
      <w:r>
        <w:rPr>
          <w:rFonts w:ascii="Times New Roman" w:hAnsi="Times New Roman"/>
          <w:b w:val="false"/>
          <w:i w:val="false"/>
          <w:color w:val="000000"/>
          <w:sz w:val="28"/>
        </w:rPr>
        <w:t>Овладение техникой выполнения комбинаций упражнений основной гимнастики с элементами акробатики и танцевальных шагов.</w:t>
      </w:r>
    </w:p>
    <w:p>
      <w:pPr>
        <w:spacing w:before="0" w:after="0" w:line="264"/>
        <w:ind w:firstLine="600"/>
        <w:jc w:val="both"/>
      </w:pPr>
      <w:r>
        <w:rPr>
          <w:rFonts w:ascii="Times New Roman" w:hAnsi="Times New Roman"/>
          <w:b w:val="false"/>
          <w:i w:val="false"/>
          <w:color w:val="000000"/>
          <w:sz w:val="28"/>
        </w:rPr>
        <w:t xml:space="preserve">Овладение техникой выполнения гимнастических упражнений для развития силы мышц рук (для удержания собственного веса). </w:t>
      </w:r>
    </w:p>
    <w:p>
      <w:pPr>
        <w:spacing w:before="0" w:after="0" w:line="264"/>
        <w:ind w:firstLine="600"/>
        <w:jc w:val="both"/>
      </w:pPr>
      <w:r>
        <w:rPr>
          <w:rFonts w:ascii="Times New Roman" w:hAnsi="Times New Roman"/>
          <w:b w:val="false"/>
          <w:i w:val="false"/>
          <w:color w:val="000000"/>
          <w:sz w:val="28"/>
        </w:rPr>
        <w:t>Овладение техникой выполнения гимнастических упражнений для сбалансированности веса и роста; эстетических движений.</w:t>
      </w:r>
    </w:p>
    <w:p>
      <w:pPr>
        <w:spacing w:before="0" w:after="0" w:line="264"/>
        <w:ind w:firstLine="600"/>
        <w:jc w:val="both"/>
      </w:pPr>
      <w:r>
        <w:rPr>
          <w:rFonts w:ascii="Times New Roman" w:hAnsi="Times New Roman"/>
          <w:b w:val="false"/>
          <w:i w:val="false"/>
          <w:color w:val="000000"/>
          <w:sz w:val="28"/>
        </w:rPr>
        <w:t xml:space="preserve">Овладение техникой выполнения гимнастических упражнений на укрепление мышц брюшного пресса, спины, мышц груди: «уголок» (усложнённый вариант), упражнение для рук, упражнение «волна» вперёд, назад, упражнение для укрепления мышц спины и увеличения эластичности мышц туловища. </w:t>
      </w:r>
    </w:p>
    <w:p>
      <w:pPr>
        <w:spacing w:before="0" w:after="0" w:line="264"/>
        <w:ind w:firstLine="600"/>
        <w:jc w:val="both"/>
      </w:pPr>
      <w:r>
        <w:rPr>
          <w:rFonts w:ascii="Times New Roman" w:hAnsi="Times New Roman"/>
          <w:b w:val="false"/>
          <w:i w:val="false"/>
          <w:color w:val="000000"/>
          <w:sz w:val="28"/>
        </w:rPr>
        <w:t>Освоение акробатических упражнений: мост из положения стоя и поднятие из моста, шпагаты: поперечный или продольный, стойка на руках, колесо.</w:t>
      </w:r>
    </w:p>
    <w:p>
      <w:pPr>
        <w:spacing w:before="0" w:after="0" w:line="264"/>
        <w:ind w:firstLine="600"/>
        <w:jc w:val="both"/>
      </w:pPr>
      <w:r>
        <w:rPr>
          <w:rFonts w:ascii="Times New Roman" w:hAnsi="Times New Roman"/>
          <w:b w:val="false"/>
          <w:i w:val="false"/>
          <w:color w:val="000000"/>
          <w:sz w:val="28"/>
        </w:rPr>
        <w:t xml:space="preserve">Овладение техникой выполнения гимнастической, строевой и туристической ходьбы и равномерного бега на 60 и 100 м. </w:t>
      </w:r>
    </w:p>
    <w:p>
      <w:pPr>
        <w:spacing w:before="0" w:after="0" w:line="264"/>
        <w:ind w:firstLine="600"/>
        <w:jc w:val="both"/>
      </w:pPr>
      <w:r>
        <w:rPr>
          <w:rFonts w:ascii="Times New Roman" w:hAnsi="Times New Roman"/>
          <w:b w:val="false"/>
          <w:i w:val="false"/>
          <w:color w:val="000000"/>
          <w:sz w:val="28"/>
        </w:rPr>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p>
      <w:pPr>
        <w:spacing w:before="0" w:after="0" w:line="264"/>
        <w:ind w:firstLine="600"/>
        <w:jc w:val="both"/>
      </w:pPr>
      <w:r>
        <w:rPr>
          <w:rFonts w:ascii="Times New Roman" w:hAnsi="Times New Roman"/>
          <w:b w:val="false"/>
          <w:i w:val="false"/>
          <w:color w:val="000000"/>
          <w:sz w:val="28"/>
        </w:rPr>
        <w:t>Овладение одним или более из спортивных стилей плавания на время и дистанцию (на выбор) при наличии материально-технического обеспечения).</w:t>
      </w:r>
    </w:p>
    <w:p>
      <w:pPr>
        <w:spacing w:before="0" w:after="0" w:line="264"/>
        <w:ind w:firstLine="600"/>
        <w:jc w:val="both"/>
      </w:pPr>
      <w:r>
        <w:rPr>
          <w:rFonts w:ascii="Times New Roman" w:hAnsi="Times New Roman"/>
          <w:b w:val="false"/>
          <w:i w:val="false"/>
          <w:color w:val="000000"/>
          <w:sz w:val="28"/>
        </w:rPr>
        <w:t>Освоение правил вида спорта (на выбор) и освоение физических упражнений для начальной подготовки по данному виду спорта в соответствии со стандартами спортивной подготовки.</w:t>
      </w:r>
    </w:p>
    <w:p>
      <w:pPr>
        <w:spacing w:before="0" w:after="0" w:line="264"/>
        <w:ind w:firstLine="600"/>
        <w:jc w:val="both"/>
      </w:pPr>
      <w:r>
        <w:rPr>
          <w:rFonts w:ascii="Times New Roman" w:hAnsi="Times New Roman"/>
          <w:b w:val="false"/>
          <w:i w:val="false"/>
          <w:color w:val="000000"/>
          <w:sz w:val="28"/>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перемещение на лыжах, бег (челночный), метание теннисного мяча в заданную цель, прыжки в высоту, в длину, плавание.</w:t>
      </w:r>
    </w:p>
    <w:p>
      <w:pPr>
        <w:spacing w:before="0" w:after="0" w:line="264"/>
        <w:ind w:firstLine="600"/>
        <w:jc w:val="both"/>
      </w:pPr>
      <w:r>
        <w:rPr>
          <w:rFonts w:ascii="Times New Roman" w:hAnsi="Times New Roman"/>
          <w:b w:val="false"/>
          <w:i w:val="false"/>
          <w:color w:val="000000"/>
          <w:sz w:val="28"/>
        </w:rPr>
        <w:t>Выполнение заданий в ролевых, туристических, спортивных играх.</w:t>
      </w:r>
    </w:p>
    <w:p>
      <w:pPr>
        <w:spacing w:before="0" w:after="0" w:line="264"/>
        <w:ind w:firstLine="600"/>
        <w:jc w:val="both"/>
      </w:pPr>
      <w:r>
        <w:rPr>
          <w:rFonts w:ascii="Times New Roman" w:hAnsi="Times New Roman"/>
          <w:b w:val="false"/>
          <w:i w:val="false"/>
          <w:color w:val="000000"/>
          <w:sz w:val="28"/>
        </w:rPr>
        <w:t>Освоение строевого шага и походного шага. Шеренги, перестроения и движение в шеренгах. Повороты на месте и в движении.</w:t>
      </w:r>
    </w:p>
    <w:p>
      <w:pPr>
        <w:spacing w:before="0" w:after="0" w:line="264"/>
        <w:ind w:firstLine="600"/>
        <w:jc w:val="both"/>
      </w:pPr>
      <w:r>
        <w:rPr>
          <w:rFonts w:ascii="Times New Roman" w:hAnsi="Times New Roman"/>
          <w:b w:val="false"/>
          <w:i w:val="false"/>
          <w:color w:val="000000"/>
          <w:sz w:val="28"/>
        </w:rPr>
        <w:t>Овладение техникой выполнения групповых гимнастических и спортивных упражнений.</w:t>
      </w:r>
    </w:p>
    <w:p>
      <w:pPr>
        <w:spacing w:before="0" w:after="0" w:line="264"/>
        <w:ind w:firstLine="600"/>
        <w:jc w:val="both"/>
      </w:pPr>
      <w:r>
        <w:rPr>
          <w:rFonts w:ascii="Times New Roman" w:hAnsi="Times New Roman"/>
          <w:b w:val="false"/>
          <w:i w:val="false"/>
          <w:color w:val="000000"/>
          <w:sz w:val="28"/>
        </w:rPr>
        <w:t>Демонстрация результатов освоения программы по физической культуре.</w:t>
      </w:r>
    </w:p>
    <w:bookmarkStart w:name="block-43974835" w:id="13"/>
    <w:p>
      <w:pPr>
        <w:sectPr>
          <w:pgSz w:w="11906" w:h="16383" w:orient="portrait"/>
        </w:sectPr>
      </w:pPr>
    </w:p>
    <w:bookmarkEnd w:id="13"/>
    <w:bookmarkEnd w:id="9"/>
    <w:bookmarkStart w:name="block-43974836" w:id="14"/>
    <w:p>
      <w:pPr>
        <w:spacing w:before="0" w:after="0" w:line="264"/>
        <w:ind w:left="120"/>
        <w:jc w:val="both"/>
      </w:pPr>
      <w:bookmarkStart w:name="_Toc137548640" w:id="15"/>
      <w:bookmarkEnd w:id="15"/>
      <w:r>
        <w:rPr>
          <w:rFonts w:ascii="Times New Roman" w:hAnsi="Times New Roman"/>
          <w:b/>
          <w:i w:val="false"/>
          <w:color w:val="000000"/>
          <w:sz w:val="28"/>
        </w:rPr>
        <w:t>ПЛАНИРУЕМЫЕ РЕЗУЛЬТАТЫ ОСВОЕНИЯ ПРОГРАММЫ ПО ФИЗИЧЕСКОЙ КУЛЬТУРЕ НА УРОВНЕ НАЧАЛЬНОГО ОБЩЕГО ОБРАЗОВАНИЯ</w:t>
      </w:r>
    </w:p>
    <w:p>
      <w:pPr>
        <w:spacing w:before="0" w:after="0" w:line="264"/>
        <w:ind w:firstLine="600"/>
        <w:jc w:val="both"/>
      </w:pPr>
      <w:r>
        <w:rPr>
          <w:rFonts w:ascii="Times New Roman" w:hAnsi="Times New Roman"/>
          <w:b/>
          <w:i w:val="false"/>
          <w:color w:val="000000"/>
          <w:sz w:val="28"/>
        </w:rPr>
        <w:t xml:space="preserve"> </w:t>
      </w:r>
    </w:p>
    <w:p>
      <w:pPr>
        <w:spacing w:before="0" w:after="0"/>
        <w:ind w:left="120"/>
        <w:jc w:val="left"/>
      </w:pPr>
      <w:bookmarkStart w:name="_Toc137548641" w:id="16"/>
      <w:bookmarkEnd w:id="16"/>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pPr>
        <w:spacing w:before="0" w:after="0" w:line="264"/>
        <w:ind w:left="120"/>
        <w:jc w:val="both"/>
      </w:pPr>
      <w:r>
        <w:rPr>
          <w:rFonts w:ascii="Times New Roman" w:hAnsi="Times New Roman"/>
          <w:b/>
          <w:i w:val="false"/>
          <w:color w:val="000000"/>
          <w:sz w:val="28"/>
        </w:rPr>
        <w:t xml:space="preserve">1) патриотического воспитания: </w:t>
      </w:r>
    </w:p>
    <w:p>
      <w:pPr>
        <w:spacing w:before="0" w:after="0" w:line="264"/>
        <w:ind w:firstLine="600"/>
        <w:jc w:val="both"/>
      </w:pPr>
      <w:r>
        <w:rPr>
          <w:rFonts w:ascii="Times New Roman" w:hAnsi="Times New Roman"/>
          <w:b w:val="false"/>
          <w:i w:val="false"/>
          <w:color w:val="000000"/>
          <w:sz w:val="28"/>
        </w:rP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
    <w:p>
      <w:pPr>
        <w:spacing w:before="0" w:after="0" w:line="264"/>
        <w:ind w:left="120"/>
        <w:jc w:val="both"/>
      </w:pPr>
      <w:r>
        <w:rPr>
          <w:rFonts w:ascii="Times New Roman" w:hAnsi="Times New Roman"/>
          <w:b/>
          <w:i w:val="false"/>
          <w:color w:val="000000"/>
          <w:sz w:val="28"/>
        </w:rPr>
        <w:t xml:space="preserve">2) гражданского воспитания: </w:t>
      </w:r>
    </w:p>
    <w:p>
      <w:pPr>
        <w:spacing w:before="0" w:after="0" w:line="264"/>
        <w:ind w:firstLine="600"/>
        <w:jc w:val="both"/>
      </w:pPr>
      <w:r>
        <w:rPr>
          <w:rFonts w:ascii="Times New Roman" w:hAnsi="Times New Roman"/>
          <w:b w:val="false"/>
          <w:i w:val="false"/>
          <w:color w:val="000000"/>
          <w:sz w:val="28"/>
        </w:rPr>
        <w:t>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pPr>
        <w:spacing w:before="0" w:after="0" w:line="264"/>
        <w:ind w:left="120"/>
        <w:jc w:val="both"/>
      </w:pPr>
      <w:r>
        <w:rPr>
          <w:rFonts w:ascii="Times New Roman" w:hAnsi="Times New Roman"/>
          <w:b/>
          <w:i w:val="false"/>
          <w:color w:val="000000"/>
          <w:sz w:val="28"/>
        </w:rPr>
        <w:t>3) ценности научного познания:</w:t>
      </w:r>
    </w:p>
    <w:p>
      <w:pPr>
        <w:spacing w:before="0" w:after="0" w:line="264"/>
        <w:ind w:firstLine="600"/>
        <w:jc w:val="both"/>
      </w:pPr>
      <w:r>
        <w:rPr>
          <w:rFonts w:ascii="Times New Roman" w:hAnsi="Times New Roman"/>
          <w:b w:val="false"/>
          <w:i w:val="false"/>
          <w:color w:val="000000"/>
          <w:sz w:val="28"/>
        </w:rPr>
        <w:t>знание истории развития представлений о физическом развитии и воспитании человека в российской культурно-педагогической традиции;</w:t>
      </w:r>
    </w:p>
    <w:p>
      <w:pPr>
        <w:spacing w:before="0" w:after="0" w:line="264"/>
        <w:ind w:firstLine="600"/>
        <w:jc w:val="both"/>
      </w:pPr>
      <w:r>
        <w:rPr>
          <w:rFonts w:ascii="Times New Roman" w:hAnsi="Times New Roman"/>
          <w:b w:val="false"/>
          <w:i w:val="false"/>
          <w:color w:val="000000"/>
          <w:sz w:val="28"/>
        </w:rPr>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pPr>
        <w:spacing w:before="0" w:after="0" w:line="264"/>
        <w:ind w:firstLine="600"/>
        <w:jc w:val="both"/>
      </w:pPr>
      <w:r>
        <w:rPr>
          <w:rFonts w:ascii="Times New Roman" w:hAnsi="Times New Roman"/>
          <w:b w:val="false"/>
          <w:i w:val="false"/>
          <w:color w:val="000000"/>
          <w:sz w:val="28"/>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pPr>
        <w:spacing w:before="0" w:after="0" w:line="264"/>
        <w:ind w:firstLine="600"/>
        <w:jc w:val="both"/>
      </w:pPr>
      <w:r>
        <w:rPr>
          <w:rFonts w:ascii="Times New Roman" w:hAnsi="Times New Roman"/>
          <w:b w:val="false"/>
          <w:i w:val="false"/>
          <w:color w:val="000000"/>
          <w:sz w:val="28"/>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pPr>
        <w:spacing w:before="0" w:after="0" w:line="264"/>
        <w:ind w:left="120"/>
        <w:jc w:val="both"/>
      </w:pPr>
      <w:r>
        <w:rPr>
          <w:rFonts w:ascii="Times New Roman" w:hAnsi="Times New Roman"/>
          <w:b/>
          <w:i w:val="false"/>
          <w:color w:val="000000"/>
          <w:sz w:val="28"/>
        </w:rPr>
        <w:t>4) формирование культуры здоровья:</w:t>
      </w:r>
    </w:p>
    <w:p>
      <w:pPr>
        <w:spacing w:before="0" w:after="0" w:line="264"/>
        <w:ind w:firstLine="600"/>
        <w:jc w:val="both"/>
      </w:pPr>
      <w:r>
        <w:rPr>
          <w:rFonts w:ascii="Times New Roman" w:hAnsi="Times New Roman"/>
          <w:b w:val="false"/>
          <w:i w:val="false"/>
          <w:color w:val="000000"/>
          <w:sz w:val="28"/>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pPr>
        <w:spacing w:before="0" w:after="0" w:line="264"/>
        <w:ind w:left="120"/>
        <w:jc w:val="both"/>
      </w:pPr>
      <w:r>
        <w:rPr>
          <w:rFonts w:ascii="Times New Roman" w:hAnsi="Times New Roman"/>
          <w:b/>
          <w:i w:val="false"/>
          <w:color w:val="000000"/>
          <w:sz w:val="28"/>
        </w:rPr>
        <w:t>5)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pPr>
        <w:spacing w:before="0" w:after="0" w:line="264"/>
        <w:ind w:firstLine="600"/>
        <w:jc w:val="both"/>
      </w:pPr>
      <w:r>
        <w:rPr>
          <w:rFonts w:ascii="Times New Roman" w:hAnsi="Times New Roman"/>
          <w:b w:val="false"/>
          <w:i w:val="false"/>
          <w:color w:val="000000"/>
          <w:sz w:val="28"/>
        </w:rPr>
        <w:t>экологическое мышление, умение руководствоваться им в познавательной, коммуникативной и социальной практике.</w:t>
      </w:r>
    </w:p>
    <w:p>
      <w:pPr>
        <w:spacing w:before="0" w:after="0"/>
        <w:ind w:left="120"/>
        <w:jc w:val="left"/>
      </w:pPr>
      <w:bookmarkStart w:name="_Toc137548642" w:id="17"/>
      <w:bookmarkEnd w:id="17"/>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и исследовательские действия, работа с информацией:</w:t>
      </w:r>
    </w:p>
    <w:p>
      <w:pPr>
        <w:spacing w:before="0" w:after="0" w:line="264"/>
        <w:ind w:firstLine="600"/>
        <w:jc w:val="both"/>
      </w:pPr>
      <w:r>
        <w:rPr>
          <w:rFonts w:ascii="Times New Roman" w:hAnsi="Times New Roman"/>
          <w:b w:val="false"/>
          <w:i w:val="false"/>
          <w:color w:val="000000"/>
          <w:sz w:val="28"/>
        </w:rPr>
        <w:t>ориентироваться в терминах и понятиях, используемых в физической культуре (в пределах изученного), применять изученную терминологию в своих устных и письменных высказываниях;</w:t>
      </w:r>
    </w:p>
    <w:p>
      <w:pPr>
        <w:spacing w:before="0" w:after="0" w:line="264"/>
        <w:ind w:firstLine="600"/>
        <w:jc w:val="both"/>
      </w:pPr>
      <w:r>
        <w:rPr>
          <w:rFonts w:ascii="Times New Roman" w:hAnsi="Times New Roman"/>
          <w:b w:val="false"/>
          <w:i w:val="false"/>
          <w:color w:val="000000"/>
          <w:sz w:val="28"/>
        </w:rPr>
        <w:t>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моделировать правила безопасного поведения при освоении физических упражнений, плавании;</w:t>
      </w:r>
    </w:p>
    <w:p>
      <w:pPr>
        <w:spacing w:before="0" w:after="0" w:line="264"/>
        <w:ind w:firstLine="600"/>
        <w:jc w:val="both"/>
      </w:pPr>
      <w:r>
        <w:rPr>
          <w:rFonts w:ascii="Times New Roman" w:hAnsi="Times New Roman"/>
          <w:b w:val="false"/>
          <w:i w:val="false"/>
          <w:color w:val="000000"/>
          <w:sz w:val="28"/>
        </w:rPr>
        <w:t>устанавливать связь между физическими упражнениями и их влиянием на развитие физических качеств;</w:t>
      </w:r>
    </w:p>
    <w:p>
      <w:pPr>
        <w:spacing w:before="0" w:after="0" w:line="264"/>
        <w:ind w:firstLine="600"/>
        <w:jc w:val="both"/>
      </w:pPr>
      <w:r>
        <w:rPr>
          <w:rFonts w:ascii="Times New Roman" w:hAnsi="Times New Roman"/>
          <w:b w:val="false"/>
          <w:i w:val="false"/>
          <w:color w:val="000000"/>
          <w:sz w:val="28"/>
        </w:rPr>
        <w:t>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pPr>
        <w:spacing w:before="0" w:after="0" w:line="264"/>
        <w:ind w:firstLine="600"/>
        <w:jc w:val="both"/>
      </w:pPr>
      <w:r>
        <w:rPr>
          <w:rFonts w:ascii="Times New Roman" w:hAnsi="Times New Roman"/>
          <w:b w:val="false"/>
          <w:i w:val="false"/>
          <w:color w:val="000000"/>
          <w:sz w:val="28"/>
        </w:rPr>
        <w:t>приводить примеры и осуществлять демонстрацию гимнастических упражнений, навыков плавания, ходьбы на лыжах (при условии наличия снежного покрова), упражнений начальной подготовки по виду спорта (по выбору), туристических физических упражнений;</w:t>
      </w:r>
    </w:p>
    <w:p>
      <w:pPr>
        <w:spacing w:before="0" w:after="0" w:line="264"/>
        <w:ind w:firstLine="600"/>
        <w:jc w:val="both"/>
      </w:pPr>
      <w:r>
        <w:rPr>
          <w:rFonts w:ascii="Times New Roman" w:hAnsi="Times New Roman"/>
          <w:b w:val="false"/>
          <w:i w:val="false"/>
          <w:color w:val="000000"/>
          <w:sz w:val="28"/>
        </w:rPr>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pPr>
        <w:spacing w:before="0" w:after="0" w:line="264"/>
        <w:ind w:firstLine="600"/>
        <w:jc w:val="both"/>
      </w:pPr>
      <w:r>
        <w:rPr>
          <w:rFonts w:ascii="Times New Roman" w:hAnsi="Times New Roman"/>
          <w:b w:val="false"/>
          <w:i w:val="false"/>
          <w:color w:val="000000"/>
          <w:sz w:val="28"/>
        </w:rPr>
        <w:t>формировать умение понимать причины успеха/неуспеха учебной деятельности, в том числе для целей эффективного развития физических качеств 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pPr>
        <w:spacing w:before="0" w:after="0" w:line="264"/>
        <w:ind w:firstLine="600"/>
        <w:jc w:val="both"/>
      </w:pPr>
      <w:r>
        <w:rPr>
          <w:rFonts w:ascii="Times New Roman" w:hAnsi="Times New Roman"/>
          <w:b w:val="false"/>
          <w:i w:val="false"/>
          <w:color w:val="000000"/>
          <w:sz w:val="28"/>
        </w:rPr>
        <w:t>овладевать базовыми предметными и межпредметными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pPr>
        <w:spacing w:before="0" w:after="0" w:line="264"/>
        <w:ind w:firstLine="600"/>
        <w:jc w:val="both"/>
      </w:pPr>
      <w:r>
        <w:rPr>
          <w:rFonts w:ascii="Times New Roman" w:hAnsi="Times New Roman"/>
          <w:b w:val="false"/>
          <w:i w:val="false"/>
          <w:color w:val="000000"/>
          <w:sz w:val="28"/>
        </w:rPr>
        <w:t>использовать информацию, полученную посредством наблюдений, просмотра видеоматериалов, иллюстраций, для эффективного физического развития, в том числе с использованием гимнастических, игровых, спортивных, туристических физических упражнений;</w:t>
      </w:r>
    </w:p>
    <w:p>
      <w:pPr>
        <w:spacing w:before="0" w:after="0" w:line="264"/>
        <w:ind w:firstLine="600"/>
        <w:jc w:val="both"/>
      </w:pPr>
      <w:r>
        <w:rPr>
          <w:rFonts w:ascii="Times New Roman" w:hAnsi="Times New Roman"/>
          <w:b w:val="false"/>
          <w:i w:val="false"/>
          <w:color w:val="000000"/>
          <w:sz w:val="28"/>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pPr>
        <w:spacing w:before="0" w:after="0" w:line="264"/>
        <w:ind w:firstLine="600"/>
        <w:jc w:val="both"/>
      </w:pPr>
      <w:r>
        <w:rPr>
          <w:rFonts w:ascii="Times New Roman" w:hAnsi="Times New Roman"/>
          <w:b w:val="false"/>
          <w:i w:val="false"/>
          <w:color w:val="000000"/>
          <w:sz w:val="28"/>
        </w:rPr>
        <w:t>описывать влияние физической культуры на здоровье и эмоциональное благополучие человека;</w:t>
      </w:r>
    </w:p>
    <w:p>
      <w:pPr>
        <w:spacing w:before="0" w:after="0" w:line="264"/>
        <w:ind w:firstLine="600"/>
        <w:jc w:val="both"/>
      </w:pPr>
      <w:r>
        <w:rPr>
          <w:rFonts w:ascii="Times New Roman" w:hAnsi="Times New Roman"/>
          <w:b w:val="false"/>
          <w:i w:val="false"/>
          <w:color w:val="000000"/>
          <w:sz w:val="28"/>
        </w:rPr>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pPr>
        <w:spacing w:before="0" w:after="0" w:line="264"/>
        <w:ind w:firstLine="600"/>
        <w:jc w:val="both"/>
      </w:pPr>
      <w:r>
        <w:rPr>
          <w:rFonts w:ascii="Times New Roman" w:hAnsi="Times New Roman"/>
          <w:b w:val="false"/>
          <w:i w:val="false"/>
          <w:color w:val="000000"/>
          <w:sz w:val="28"/>
        </w:rPr>
        <w:t>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pPr>
        <w:spacing w:before="0" w:after="0" w:line="264"/>
        <w:ind w:firstLine="600"/>
        <w:jc w:val="both"/>
      </w:pPr>
      <w:r>
        <w:rPr>
          <w:rFonts w:ascii="Times New Roman" w:hAnsi="Times New Roman"/>
          <w:b w:val="false"/>
          <w:i w:val="false"/>
          <w:color w:val="000000"/>
          <w:sz w:val="28"/>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pPr>
        <w:spacing w:before="0" w:after="0" w:line="264"/>
        <w:ind w:firstLine="600"/>
        <w:jc w:val="both"/>
      </w:pPr>
      <w:r>
        <w:rPr>
          <w:rFonts w:ascii="Times New Roman" w:hAnsi="Times New Roman"/>
          <w:b w:val="false"/>
          <w:i w:val="false"/>
          <w:color w:val="000000"/>
          <w:sz w:val="28"/>
        </w:rPr>
        <w:t>продуктивно сотрудничать (общение, взаимодействие) со сверстниками при решении задач выполнения физических упражнений, игровых заданий и игр на уроках, во внеурочной и внешкольной физкультурной деятельности;</w:t>
      </w:r>
    </w:p>
    <w:p>
      <w:pPr>
        <w:spacing w:before="0" w:after="0" w:line="264"/>
        <w:ind w:firstLine="600"/>
        <w:jc w:val="both"/>
      </w:pPr>
      <w:r>
        <w:rPr>
          <w:rFonts w:ascii="Times New Roman" w:hAnsi="Times New Roman"/>
          <w:b w:val="false"/>
          <w:i w:val="false"/>
          <w:color w:val="000000"/>
          <w:sz w:val="28"/>
        </w:rPr>
        <w:t>конструктивно разрешать конфликты посредством учёта интересов сторон и сотрудничества.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Самоорганизация и самоконтроль:</w:t>
      </w:r>
    </w:p>
    <w:p>
      <w:pPr>
        <w:spacing w:before="0" w:after="0" w:line="264"/>
        <w:ind w:firstLine="600"/>
        <w:jc w:val="both"/>
      </w:pPr>
      <w:r>
        <w:rPr>
          <w:rFonts w:ascii="Times New Roman" w:hAnsi="Times New Roman"/>
          <w:b w:val="false"/>
          <w:i w:val="false"/>
          <w:color w:val="000000"/>
          <w:sz w:val="28"/>
        </w:rPr>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pPr>
        <w:spacing w:before="0" w:after="0" w:line="264"/>
        <w:ind w:firstLine="600"/>
        <w:jc w:val="both"/>
      </w:pPr>
      <w:r>
        <w:rPr>
          <w:rFonts w:ascii="Times New Roman" w:hAnsi="Times New Roman"/>
          <w:b w:val="false"/>
          <w:i w:val="false"/>
          <w:color w:val="000000"/>
          <w:sz w:val="28"/>
        </w:rPr>
        <w:t>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w:t>
      </w:r>
    </w:p>
    <w:p>
      <w:pPr>
        <w:spacing w:before="0" w:after="0" w:line="264"/>
        <w:ind w:firstLine="600"/>
        <w:jc w:val="both"/>
      </w:pPr>
      <w:r>
        <w:rPr>
          <w:rFonts w:ascii="Times New Roman" w:hAnsi="Times New Roman"/>
          <w:b w:val="false"/>
          <w:i w:val="false"/>
          <w:color w:val="000000"/>
          <w:sz w:val="28"/>
        </w:rPr>
        <w:t>предусматривать возникновение возможных ситуаций, опасных для здоровья и жизни;</w:t>
      </w:r>
    </w:p>
    <w:p>
      <w:pPr>
        <w:spacing w:before="0" w:after="0" w:line="264"/>
        <w:ind w:firstLine="600"/>
        <w:jc w:val="both"/>
      </w:pPr>
      <w:r>
        <w:rPr>
          <w:rFonts w:ascii="Times New Roman" w:hAnsi="Times New Roman"/>
          <w:b w:val="false"/>
          <w:i w:val="false"/>
          <w:color w:val="000000"/>
          <w:sz w:val="28"/>
        </w:rPr>
        <w:t>проявлять волевую саморегуляцию при планировании и выполнении намеченных планов организации своей жизнедеятельности, проявлять стремление к успешной образовательной, в том числе физкультурно-спортивной, деятельности, анализировать свои ошибки;</w:t>
      </w:r>
    </w:p>
    <w:p>
      <w:pPr>
        <w:spacing w:before="0" w:after="0" w:line="264"/>
        <w:ind w:firstLine="600"/>
        <w:jc w:val="both"/>
      </w:pPr>
      <w:r>
        <w:rPr>
          <w:rFonts w:ascii="Times New Roman" w:hAnsi="Times New Roman"/>
          <w:b w:val="false"/>
          <w:i w:val="false"/>
          <w:color w:val="000000"/>
          <w:sz w:val="28"/>
        </w:rPr>
        <w:t>осуществлять информационную, познавательную и практическую деятельность с использованием различных средств информации и коммуникации.</w:t>
      </w:r>
      <w:bookmarkStart w:name="_Toc101876895" w:id="18"/>
      <w:bookmarkEnd w:id="18"/>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изучения учебного предмета «Физическая культура» отражают опыт обучающихся в физкультурной деятельности.</w:t>
      </w:r>
    </w:p>
    <w:p>
      <w:pPr>
        <w:spacing w:before="0" w:after="0" w:line="264"/>
        <w:ind w:firstLine="600"/>
        <w:jc w:val="both"/>
      </w:pPr>
      <w:r>
        <w:rPr>
          <w:rFonts w:ascii="Times New Roman" w:hAnsi="Times New Roman"/>
          <w:b w:val="false"/>
          <w:i w:val="false"/>
          <w:color w:val="000000"/>
          <w:sz w:val="28"/>
        </w:rPr>
        <w:t>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способы действий, специфические для предметной области «Физическая культура» периода развития начального общего образования, виды деятельности по получению новых знаний, их интерпретации, преобразованию и применению в различных учебных и новых ситуациях.</w:t>
      </w:r>
    </w:p>
    <w:p>
      <w:pPr>
        <w:spacing w:before="0" w:after="0" w:line="264"/>
        <w:ind w:firstLine="600"/>
        <w:jc w:val="both"/>
      </w:pPr>
      <w:r>
        <w:rPr>
          <w:rFonts w:ascii="Times New Roman" w:hAnsi="Times New Roman"/>
          <w:b w:val="false"/>
          <w:i w:val="false"/>
          <w:color w:val="000000"/>
          <w:sz w:val="28"/>
        </w:rPr>
        <w:t>В состав предметных результатов по освоению обязательного содержания включены физические упражнения:</w:t>
      </w:r>
    </w:p>
    <w:p>
      <w:pPr>
        <w:spacing w:before="0" w:after="0" w:line="264"/>
        <w:ind w:firstLine="600"/>
        <w:jc w:val="both"/>
      </w:pPr>
      <w:r>
        <w:rPr>
          <w:rFonts w:ascii="Times New Roman" w:hAnsi="Times New Roman"/>
          <w:b w:val="false"/>
          <w:i w:val="false"/>
          <w:color w:val="000000"/>
          <w:sz w:val="28"/>
        </w:rPr>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pPr>
        <w:spacing w:before="0" w:after="0" w:line="264"/>
        <w:ind w:firstLine="600"/>
        <w:jc w:val="both"/>
      </w:pPr>
      <w:r>
        <w:rPr>
          <w:rFonts w:ascii="Times New Roman" w:hAnsi="Times New Roman"/>
          <w:b w:val="false"/>
          <w:i w:val="false"/>
          <w:color w:val="000000"/>
          <w:sz w:val="28"/>
        </w:rPr>
        <w:t>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задания);</w:t>
      </w:r>
    </w:p>
    <w:p>
      <w:pPr>
        <w:spacing w:before="0" w:after="0" w:line="264"/>
        <w:ind w:firstLine="600"/>
        <w:jc w:val="both"/>
      </w:pPr>
      <w:r>
        <w:rPr>
          <w:rFonts w:ascii="Times New Roman" w:hAnsi="Times New Roman"/>
          <w:b w:val="false"/>
          <w:i w:val="false"/>
          <w:color w:val="000000"/>
          <w:sz w:val="28"/>
        </w:rPr>
        <w:t>туристические физические упражнения, включающие ходьбу, бег, прыжки, преодоление препятствий, ходьбу на лыжах, езду на велосипеде,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pPr>
        <w:spacing w:before="0" w:after="0" w:line="264"/>
        <w:ind w:firstLine="600"/>
        <w:jc w:val="both"/>
      </w:pPr>
      <w:r>
        <w:rPr>
          <w:rFonts w:ascii="Times New Roman" w:hAnsi="Times New Roman"/>
          <w:b w:val="false"/>
          <w:i w:val="false"/>
          <w:color w:val="000000"/>
          <w:sz w:val="28"/>
        </w:rPr>
        <w:t>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последней группе в программе по физической культуре условно относятся некоторые физические упражнения первых трёх трупп,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pPr>
        <w:spacing w:before="0" w:after="0" w:line="264"/>
        <w:ind w:firstLine="600"/>
        <w:jc w:val="both"/>
      </w:pPr>
      <w:r>
        <w:rPr>
          <w:rFonts w:ascii="Times New Roman" w:hAnsi="Times New Roman"/>
          <w:b w:val="false"/>
          <w:i w:val="false"/>
          <w:color w:val="000000"/>
          <w:sz w:val="28"/>
        </w:rPr>
        <w:t>Предметные результаты представлены по годам обучения и отражают сформированность у обучающихся определённых умений.</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1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физической культуре: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различать основные предметные области физической культуры (гимнастика, игры, туризм, спорт);</w:t>
      </w:r>
    </w:p>
    <w:p>
      <w:pPr>
        <w:spacing w:before="0" w:after="0" w:line="264"/>
        <w:ind w:firstLine="600"/>
        <w:jc w:val="both"/>
      </w:pPr>
      <w:r>
        <w:rPr>
          <w:rFonts w:ascii="Times New Roman" w:hAnsi="Times New Roman"/>
          <w:b w:val="false"/>
          <w:i w:val="false"/>
          <w:color w:val="000000"/>
          <w:sz w:val="28"/>
        </w:rPr>
        <w:t>формулировать правила составления распорядка дня с использованием знаний принципов личной гигиены, требований к одежде и обуви для занятий физическими упражнениями в зале и на улице, иметь представление о здоровом образе жизни, о важности ведения активного образа жизни,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pPr>
        <w:spacing w:before="0" w:after="0" w:line="264"/>
        <w:ind w:firstLine="600"/>
        <w:jc w:val="both"/>
      </w:pPr>
      <w:r>
        <w:rPr>
          <w:rFonts w:ascii="Times New Roman" w:hAnsi="Times New Roman"/>
          <w:b w:val="false"/>
          <w:i w:val="false"/>
          <w:color w:val="000000"/>
          <w:sz w:val="28"/>
        </w:rPr>
        <w:t>формулировать простейшие правила закаливания и организации самостоятельных занятий физическими упражнениями, применять их в повседневной жизни, понимать и раскрывать значение регулярного выполнения гимнастических упражнений для гармоничного развития, описывать формы наблюдения за динамикой развития гибкости и координационных способностей;</w:t>
      </w:r>
    </w:p>
    <w:p>
      <w:pPr>
        <w:spacing w:before="0" w:after="0" w:line="264"/>
        <w:ind w:firstLine="600"/>
        <w:jc w:val="both"/>
      </w:pPr>
      <w:r>
        <w:rPr>
          <w:rFonts w:ascii="Times New Roman" w:hAnsi="Times New Roman"/>
          <w:b w:val="false"/>
          <w:i w:val="false"/>
          <w:color w:val="000000"/>
          <w:sz w:val="28"/>
        </w:rPr>
        <w:t>иметь представление об основных видах разминки.</w:t>
      </w:r>
    </w:p>
    <w:p>
      <w:pPr>
        <w:spacing w:before="0" w:after="0" w:line="264"/>
        <w:ind w:firstLine="600"/>
        <w:jc w:val="both"/>
      </w:pPr>
      <w:r>
        <w:rPr>
          <w:rFonts w:ascii="Times New Roman" w:hAnsi="Times New Roman"/>
          <w:b w:val="false"/>
          <w:i w:val="false"/>
          <w:color w:val="000000"/>
          <w:sz w:val="28"/>
        </w:rPr>
        <w:t>Способы физкультурной деятельности.</w:t>
      </w:r>
    </w:p>
    <w:p>
      <w:pPr>
        <w:spacing w:before="0" w:after="0" w:line="264"/>
        <w:ind w:firstLine="600"/>
        <w:jc w:val="both"/>
      </w:pPr>
      <w:r>
        <w:rPr>
          <w:rFonts w:ascii="Times New Roman" w:hAnsi="Times New Roman"/>
          <w:b w:val="false"/>
          <w:i w:val="false"/>
          <w:color w:val="000000"/>
          <w:sz w:val="28"/>
        </w:rPr>
        <w:t>Самостоятельные занятия общеразвивающими и здоровье формирующими физическими упражнениями:</w:t>
      </w:r>
    </w:p>
    <w:p>
      <w:pPr>
        <w:spacing w:before="0" w:after="0" w:line="264"/>
        <w:ind w:firstLine="600"/>
        <w:jc w:val="both"/>
      </w:pPr>
      <w:r>
        <w:rPr>
          <w:rFonts w:ascii="Times New Roman" w:hAnsi="Times New Roman"/>
          <w:b w:val="false"/>
          <w:i w:val="false"/>
          <w:color w:val="000000"/>
          <w:sz w:val="28"/>
        </w:rPr>
        <w:t>выбирать гимнастические упражнения для формирования стопы, осанки в положении стоя, сидя и при ходьбе, упражнения для развития гибкости и координации;</w:t>
      </w:r>
    </w:p>
    <w:p>
      <w:pPr>
        <w:spacing w:before="0" w:after="0" w:line="264"/>
        <w:ind w:firstLine="600"/>
        <w:jc w:val="both"/>
      </w:pPr>
      <w:r>
        <w:rPr>
          <w:rFonts w:ascii="Times New Roman" w:hAnsi="Times New Roman"/>
          <w:b w:val="false"/>
          <w:i w:val="false"/>
          <w:color w:val="000000"/>
          <w:sz w:val="28"/>
        </w:rPr>
        <w:t>составлять и выполнять индивидуальный распорядок дня с включением утренней гимнастики, физкультминуток, выполнения упражнений гимнастики, измерять и демонстрировать в записи индивидуальные показатели длины и массы тела, сравнивать их значения с рекомендуемыми для гармоничного развития значениями.</w:t>
      </w:r>
    </w:p>
    <w:p>
      <w:pPr>
        <w:spacing w:before="0" w:after="0" w:line="264"/>
        <w:ind w:firstLine="600"/>
        <w:jc w:val="both"/>
      </w:pPr>
      <w:r>
        <w:rPr>
          <w:rFonts w:ascii="Times New Roman" w:hAnsi="Times New Roman"/>
          <w:b w:val="false"/>
          <w:i w:val="false"/>
          <w:color w:val="000000"/>
          <w:sz w:val="28"/>
        </w:rPr>
        <w:t>Самостоятельные развивающие, подвижные игры и спортивные эстафеты, строевые упражнения:</w:t>
      </w:r>
    </w:p>
    <w:p>
      <w:pPr>
        <w:spacing w:before="0" w:after="0" w:line="264"/>
        <w:ind w:firstLine="600"/>
        <w:jc w:val="both"/>
      </w:pPr>
      <w:r>
        <w:rPr>
          <w:rFonts w:ascii="Times New Roman" w:hAnsi="Times New Roman"/>
          <w:b w:val="false"/>
          <w:i w:val="false"/>
          <w:color w:val="000000"/>
          <w:sz w:val="28"/>
        </w:rPr>
        <w:t>участвовать в спортивных эстафетах, развивающих подвижных играх, в том числе ролевых, с заданиями на выполнение движений под музыку и с использованием танцевальных шагов, выполнять игровые задания для знакомства с видами спорта, плаванием, основами туристической деятельности, общаться и взаимодействовать в игровой деятельности, выполнять команды и строевые упражнения.</w:t>
      </w:r>
    </w:p>
    <w:p>
      <w:pPr>
        <w:spacing w:before="0" w:after="0" w:line="264"/>
        <w:ind w:firstLine="600"/>
        <w:jc w:val="both"/>
      </w:pPr>
      <w:r>
        <w:rPr>
          <w:rFonts w:ascii="Times New Roman" w:hAnsi="Times New Roman"/>
          <w:b w:val="false"/>
          <w:i w:val="false"/>
          <w:color w:val="000000"/>
          <w:sz w:val="28"/>
        </w:rPr>
        <w:t>Физическое совершенствование.</w:t>
      </w:r>
    </w:p>
    <w:p>
      <w:pPr>
        <w:spacing w:before="0" w:after="0" w:line="264"/>
        <w:ind w:firstLine="600"/>
        <w:jc w:val="both"/>
      </w:pPr>
      <w:r>
        <w:rPr>
          <w:rFonts w:ascii="Times New Roman" w:hAnsi="Times New Roman"/>
          <w:b w:val="false"/>
          <w:i w:val="false"/>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 xml:space="preserve">осваивать технику выполнения гимнастических упражнений для формирования опорно-двигательного аппарата, включая гимнастический шаг, мягкий бег; </w:t>
      </w:r>
    </w:p>
    <w:p>
      <w:pPr>
        <w:spacing w:before="0" w:after="0" w:line="264"/>
        <w:ind w:firstLine="600"/>
        <w:jc w:val="both"/>
      </w:pPr>
      <w:r>
        <w:rPr>
          <w:rFonts w:ascii="Times New Roman" w:hAnsi="Times New Roman"/>
          <w:b w:val="false"/>
          <w:i w:val="false"/>
          <w:color w:val="000000"/>
          <w:sz w:val="28"/>
        </w:rPr>
        <w:t>упражнения основной гимнастики на развитие физических качеств (гибкость, координация), эффективность развития которых приходится на период начального общего образования, и развития силы, основанной на удержании собственного веса;</w:t>
      </w:r>
    </w:p>
    <w:p>
      <w:pPr>
        <w:spacing w:before="0" w:after="0" w:line="264"/>
        <w:ind w:firstLine="600"/>
        <w:jc w:val="both"/>
      </w:pPr>
      <w:r>
        <w:rPr>
          <w:rFonts w:ascii="Times New Roman" w:hAnsi="Times New Roman"/>
          <w:b w:val="false"/>
          <w:i w:val="false"/>
          <w:color w:val="000000"/>
          <w:sz w:val="28"/>
        </w:rPr>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(скакалка, мяч);</w:t>
      </w:r>
    </w:p>
    <w:p>
      <w:pPr>
        <w:spacing w:before="0" w:after="0" w:line="264"/>
        <w:ind w:firstLine="600"/>
        <w:jc w:val="both"/>
      </w:pPr>
      <w:r>
        <w:rPr>
          <w:rFonts w:ascii="Times New Roman" w:hAnsi="Times New Roman"/>
          <w:b w:val="false"/>
          <w:i w:val="false"/>
          <w:color w:val="000000"/>
          <w:sz w:val="28"/>
        </w:rPr>
        <w:t>осваивать гимнастические упражнения, направленные на развитие жизненно важных навыков и умений (группировка, кувырки, повороты в обе стороны, равновесие на каждой ноге попеременно, прыжки толчком с двух ног вперёд, назад, с поворотом в обе стороны;</w:t>
      </w:r>
    </w:p>
    <w:p>
      <w:pPr>
        <w:spacing w:before="0" w:after="0" w:line="264"/>
        <w:ind w:firstLine="600"/>
        <w:jc w:val="both"/>
      </w:pPr>
      <w:r>
        <w:rPr>
          <w:rFonts w:ascii="Times New Roman" w:hAnsi="Times New Roman"/>
          <w:b w:val="false"/>
          <w:i w:val="false"/>
          <w:color w:val="000000"/>
          <w:sz w:val="28"/>
        </w:rPr>
        <w:t xml:space="preserve">осваивать способы игровой деятельности. </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 xml:space="preserve">во 2 классе </w:t>
      </w:r>
      <w:r>
        <w:rPr>
          <w:rFonts w:ascii="Times New Roman" w:hAnsi="Times New Roman"/>
          <w:b w:val="false"/>
          <w:i w:val="false"/>
          <w:color w:val="000000"/>
          <w:sz w:val="28"/>
        </w:rPr>
        <w:t>обучающийся достигнет следующих предметных результатов по отдельным темам программы по физической культуре: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описывать технику выполнения освоенных гимнастических упражнений по видам разминки, отмечать динамику развития личных физических качеств: гибкости, силы, координационно-скоростных способностей;</w:t>
      </w:r>
    </w:p>
    <w:p>
      <w:pPr>
        <w:spacing w:before="0" w:after="0" w:line="264"/>
        <w:ind w:firstLine="600"/>
        <w:jc w:val="both"/>
      </w:pPr>
      <w:r>
        <w:rPr>
          <w:rFonts w:ascii="Times New Roman" w:hAnsi="Times New Roman"/>
          <w:b w:val="false"/>
          <w:i w:val="false"/>
          <w:color w:val="000000"/>
          <w:sz w:val="28"/>
        </w:rPr>
        <w:t>кратко излагать историю физической культуры, гимнастики, олимпийского движения, некоторых видов спорта, излагать и находить информацию о ГТО, его 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процедур, воздушных и солнечных ванн, гигиенические правила при выполнении физических упражнений, во время купания и занятий плаванием, характеризовать умение плавать.</w:t>
      </w:r>
    </w:p>
    <w:p>
      <w:pPr>
        <w:spacing w:before="0" w:after="0" w:line="264"/>
        <w:ind w:firstLine="600"/>
        <w:jc w:val="both"/>
      </w:pPr>
      <w:r>
        <w:rPr>
          <w:rFonts w:ascii="Times New Roman" w:hAnsi="Times New Roman"/>
          <w:b w:val="false"/>
          <w:i w:val="false"/>
          <w:color w:val="000000"/>
          <w:sz w:val="28"/>
        </w:rPr>
        <w:t>Способы физкультурной деятельности.</w:t>
      </w:r>
    </w:p>
    <w:p>
      <w:pPr>
        <w:spacing w:before="0" w:after="0" w:line="264"/>
        <w:ind w:firstLine="600"/>
        <w:jc w:val="both"/>
      </w:pPr>
      <w:r>
        <w:rPr>
          <w:rFonts w:ascii="Times New Roman" w:hAnsi="Times New Roman"/>
          <w:b w:val="false"/>
          <w:i w:val="false"/>
          <w:color w:val="000000"/>
          <w:sz w:val="28"/>
        </w:rPr>
        <w:t>Самостоятельные занятия общеразвивающими и здоровье формирующими физическими упражнениями:</w:t>
      </w:r>
    </w:p>
    <w:p>
      <w:pPr>
        <w:spacing w:before="0" w:after="0" w:line="264"/>
        <w:ind w:firstLine="600"/>
        <w:jc w:val="both"/>
      </w:pPr>
      <w:r>
        <w:rPr>
          <w:rFonts w:ascii="Times New Roman" w:hAnsi="Times New Roman"/>
          <w:b w:val="false"/>
          <w:i w:val="false"/>
          <w:color w:val="000000"/>
          <w:sz w:val="28"/>
        </w:rPr>
        <w:t>выбирать и составлять комплексы упражнений основной гимнастики для выполнения определённых задач, включая формирование свода стопы, укрепление определённых групп мышц, увеличение подвижности суставов;</w:t>
      </w:r>
    </w:p>
    <w:p>
      <w:pPr>
        <w:spacing w:before="0" w:after="0" w:line="264"/>
        <w:ind w:firstLine="600"/>
        <w:jc w:val="both"/>
      </w:pPr>
      <w:r>
        <w:rPr>
          <w:rFonts w:ascii="Times New Roman" w:hAnsi="Times New Roman"/>
          <w:b w:val="false"/>
          <w:i w:val="false"/>
          <w:color w:val="000000"/>
          <w:sz w:val="28"/>
        </w:rPr>
        <w:t>использовать технику контроля за соблюдением осанки и правильной постановки стопы при ходьбе, характеризовать основные показатели физических качеств и способностей человека (гибкость, сила, выносливость, координационные и скоростные способности) и перечислять возрастной период для их эффективного развития;</w:t>
      </w:r>
    </w:p>
    <w:p>
      <w:pPr>
        <w:spacing w:before="0" w:after="0" w:line="264"/>
        <w:ind w:firstLine="600"/>
        <w:jc w:val="both"/>
      </w:pPr>
      <w:r>
        <w:rPr>
          <w:rFonts w:ascii="Times New Roman" w:hAnsi="Times New Roman"/>
          <w:b w:val="false"/>
          <w:i w:val="false"/>
          <w:color w:val="000000"/>
          <w:sz w:val="28"/>
        </w:rPr>
        <w:t>принимать решения в условиях игровой деятельности, оценивать правила безопасности в процессе игры;</w:t>
      </w:r>
    </w:p>
    <w:p>
      <w:pPr>
        <w:spacing w:before="0" w:after="0" w:line="264"/>
        <w:ind w:firstLine="600"/>
        <w:jc w:val="both"/>
      </w:pPr>
      <w:r>
        <w:rPr>
          <w:rFonts w:ascii="Times New Roman" w:hAnsi="Times New Roman"/>
          <w:b w:val="false"/>
          <w:i w:val="false"/>
          <w:color w:val="000000"/>
          <w:sz w:val="28"/>
        </w:rPr>
        <w:t xml:space="preserve">знать основные строевые команды. </w:t>
      </w:r>
    </w:p>
    <w:p>
      <w:pPr>
        <w:spacing w:before="0" w:after="0" w:line="264"/>
        <w:ind w:firstLine="600"/>
        <w:jc w:val="both"/>
      </w:pPr>
      <w:r>
        <w:rPr>
          <w:rFonts w:ascii="Times New Roman" w:hAnsi="Times New Roman"/>
          <w:b w:val="false"/>
          <w:i w:val="false"/>
          <w:color w:val="000000"/>
          <w:sz w:val="28"/>
        </w:rPr>
        <w:t>Самостоятельные наблюдения за физическим развитием и физической подготовленностью:</w:t>
      </w:r>
    </w:p>
    <w:p>
      <w:pPr>
        <w:spacing w:before="0" w:after="0" w:line="264"/>
        <w:ind w:firstLine="600"/>
        <w:jc w:val="both"/>
      </w:pPr>
      <w:r>
        <w:rPr>
          <w:rFonts w:ascii="Times New Roman" w:hAnsi="Times New Roman"/>
          <w:b w:val="false"/>
          <w:i w:val="false"/>
          <w:color w:val="000000"/>
          <w:sz w:val="28"/>
        </w:rPr>
        <w:t>составлять письменно и выполнять индивидуальный распорядок дня с включением утренней гимнастики, физкультминуток, регулярных упражнений гимнастики, измерять, сравнивать динамику развития физических качеств и способностей: гибкости, координационных способностей, измерять (пальпаторно) частоту сердечных сокращений при выполнении упражнений с различной нагрузкой;</w:t>
      </w:r>
    </w:p>
    <w:p>
      <w:pPr>
        <w:spacing w:before="0" w:after="0" w:line="264"/>
        <w:ind w:firstLine="600"/>
        <w:jc w:val="both"/>
      </w:pPr>
      <w:r>
        <w:rPr>
          <w:rFonts w:ascii="Times New Roman" w:hAnsi="Times New Roman"/>
          <w:b w:val="false"/>
          <w:i w:val="false"/>
          <w:color w:val="000000"/>
          <w:sz w:val="28"/>
        </w:rPr>
        <w:t>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pPr>
        <w:spacing w:before="0" w:after="0" w:line="264"/>
        <w:ind w:firstLine="600"/>
        <w:jc w:val="both"/>
      </w:pPr>
      <w:r>
        <w:rPr>
          <w:rFonts w:ascii="Times New Roman" w:hAnsi="Times New Roman"/>
          <w:b w:val="false"/>
          <w:i w:val="false"/>
          <w:color w:val="000000"/>
          <w:sz w:val="28"/>
        </w:rPr>
        <w:t>Самостоятельные развивающие, подвижные игры и спортивные эстафеты, командные перестроения:</w:t>
      </w:r>
    </w:p>
    <w:p>
      <w:pPr>
        <w:spacing w:before="0" w:after="0" w:line="264"/>
        <w:ind w:firstLine="600"/>
        <w:jc w:val="both"/>
      </w:pPr>
      <w:r>
        <w:rPr>
          <w:rFonts w:ascii="Times New Roman" w:hAnsi="Times New Roman"/>
          <w:b w:val="false"/>
          <w:i w:val="false"/>
          <w:color w:val="000000"/>
          <w:sz w:val="28"/>
        </w:rPr>
        <w:t>участвовать в играх и игровых заданиях, спортивных эстафетах; устанавливать ролевое участие членов команды; выполнять перестроения.</w:t>
      </w:r>
    </w:p>
    <w:p>
      <w:pPr>
        <w:spacing w:before="0" w:after="0" w:line="264"/>
        <w:ind w:firstLine="600"/>
        <w:jc w:val="both"/>
      </w:pPr>
      <w:r>
        <w:rPr>
          <w:rFonts w:ascii="Times New Roman" w:hAnsi="Times New Roman"/>
          <w:b w:val="false"/>
          <w:i w:val="false"/>
          <w:color w:val="000000"/>
          <w:sz w:val="28"/>
        </w:rPr>
        <w:t>Физическое совершенствование.</w:t>
      </w:r>
    </w:p>
    <w:p>
      <w:pPr>
        <w:spacing w:before="0" w:after="0" w:line="264"/>
        <w:ind w:firstLine="600"/>
        <w:jc w:val="both"/>
      </w:pPr>
      <w:r>
        <w:rPr>
          <w:rFonts w:ascii="Times New Roman" w:hAnsi="Times New Roman"/>
          <w:b w:val="false"/>
          <w:i w:val="false"/>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осваивать физические упражнения на развитие гибкости и координационно-скоростных способностей;</w:t>
      </w:r>
    </w:p>
    <w:p>
      <w:pPr>
        <w:spacing w:before="0" w:after="0" w:line="264"/>
        <w:ind w:firstLine="600"/>
        <w:jc w:val="both"/>
      </w:pPr>
      <w:r>
        <w:rPr>
          <w:rFonts w:ascii="Times New Roman" w:hAnsi="Times New Roman"/>
          <w:b w:val="false"/>
          <w:i w:val="false"/>
          <w:color w:val="000000"/>
          <w:sz w:val="28"/>
        </w:rPr>
        <w:t>осваивать и демонстрировать технику перемещения гимнастическим шагом, мягким бегом вперёд, назад, прыжками, подскоками, галопом;</w:t>
      </w:r>
    </w:p>
    <w:p>
      <w:pPr>
        <w:spacing w:before="0" w:after="0" w:line="264"/>
        <w:ind w:firstLine="600"/>
        <w:jc w:val="both"/>
      </w:pPr>
      <w:r>
        <w:rPr>
          <w:rFonts w:ascii="Times New Roman" w:hAnsi="Times New Roman"/>
          <w:b w:val="false"/>
          <w:i w:val="false"/>
          <w:color w:val="000000"/>
          <w:sz w:val="28"/>
        </w:rPr>
        <w:t>осваивать и демонстрировать технику выполнения подводящих, гимнастических и акробатических упражнений, танцевальных шагов, работы с гимнастическими предметами для развития моторики, пространственного воображения, меткости, гибкости, координационно-скоростных способностей;</w:t>
      </w:r>
    </w:p>
    <w:p>
      <w:pPr>
        <w:spacing w:before="0" w:after="0" w:line="264"/>
        <w:ind w:firstLine="600"/>
        <w:jc w:val="both"/>
      </w:pPr>
      <w:r>
        <w:rPr>
          <w:rFonts w:ascii="Times New Roman" w:hAnsi="Times New Roman"/>
          <w:b w:val="false"/>
          <w:i w:val="false"/>
          <w:color w:val="000000"/>
          <w:sz w:val="28"/>
        </w:rPr>
        <w:t>демонстрировать равновесие стоя и в полуприседе на каждой ноге попеременно, прыжки на месте с полуповоротом с прямыми ногами и в группировке (в обе стороны);</w:t>
      </w:r>
    </w:p>
    <w:p>
      <w:pPr>
        <w:spacing w:before="0" w:after="0" w:line="264"/>
        <w:ind w:firstLine="600"/>
        <w:jc w:val="both"/>
      </w:pPr>
      <w:r>
        <w:rPr>
          <w:rFonts w:ascii="Times New Roman" w:hAnsi="Times New Roman"/>
          <w:b w:val="false"/>
          <w:i w:val="false"/>
          <w:color w:val="000000"/>
          <w:sz w:val="28"/>
        </w:rPr>
        <w:t>осваивать технику плавания одним или несколькими спортивными стилями плавания (при наличии материально-технического обеспечения).</w:t>
      </w:r>
      <w:bookmarkStart w:name="_Toc101876898" w:id="19"/>
      <w:bookmarkEnd w:id="19"/>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3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представлять и описывать структуру спортивного движения в нашей стране, формулировать отличие задач физической культуры от задач спорта;</w:t>
      </w:r>
    </w:p>
    <w:p>
      <w:pPr>
        <w:spacing w:before="0" w:after="0" w:line="264"/>
        <w:ind w:firstLine="600"/>
        <w:jc w:val="both"/>
      </w:pPr>
      <w:r>
        <w:rPr>
          <w:rFonts w:ascii="Times New Roman" w:hAnsi="Times New Roman"/>
          <w:b w:val="false"/>
          <w:i w:val="false"/>
          <w:color w:val="000000"/>
          <w:sz w:val="28"/>
        </w:rPr>
        <w:t>выполнять задания на составление комплексов физических упражнений по преимущественной целевой направленности их использования, находить и 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w:t>
      </w:r>
    </w:p>
    <w:p>
      <w:pPr>
        <w:spacing w:before="0" w:after="0" w:line="264"/>
        <w:ind w:firstLine="600"/>
        <w:jc w:val="both"/>
      </w:pPr>
      <w:r>
        <w:rPr>
          <w:rFonts w:ascii="Times New Roman" w:hAnsi="Times New Roman"/>
          <w:b w:val="false"/>
          <w:i w:val="false"/>
          <w:color w:val="000000"/>
          <w:sz w:val="28"/>
        </w:rPr>
        <w:t>представлять и описывать общее строение человека, называть основные части костного скелета человека и основные группы мышц;</w:t>
      </w:r>
    </w:p>
    <w:p>
      <w:pPr>
        <w:spacing w:before="0" w:after="0" w:line="264"/>
        <w:ind w:firstLine="600"/>
        <w:jc w:val="both"/>
      </w:pPr>
      <w:r>
        <w:rPr>
          <w:rFonts w:ascii="Times New Roman" w:hAnsi="Times New Roman"/>
          <w:b w:val="false"/>
          <w:i w:val="false"/>
          <w:color w:val="000000"/>
          <w:sz w:val="28"/>
        </w:rPr>
        <w:t>описывать технику выполнения освоенных физических упражнений;</w:t>
      </w:r>
    </w:p>
    <w:p>
      <w:pPr>
        <w:spacing w:before="0" w:after="0" w:line="264"/>
        <w:ind w:firstLine="600"/>
        <w:jc w:val="both"/>
      </w:pPr>
      <w:r>
        <w:rPr>
          <w:rFonts w:ascii="Times New Roman" w:hAnsi="Times New Roman"/>
          <w:b w:val="false"/>
          <w:i w:val="false"/>
          <w:color w:val="000000"/>
          <w:sz w:val="28"/>
        </w:rPr>
        <w:t>формулировать основные правила безопасного поведения на занятиях по физической культуре;</w:t>
      </w:r>
    </w:p>
    <w:p>
      <w:pPr>
        <w:spacing w:before="0" w:after="0" w:line="264"/>
        <w:ind w:firstLine="600"/>
        <w:jc w:val="both"/>
      </w:pPr>
      <w:r>
        <w:rPr>
          <w:rFonts w:ascii="Times New Roman" w:hAnsi="Times New Roman"/>
          <w:b w:val="false"/>
          <w:i w:val="false"/>
          <w:color w:val="000000"/>
          <w:sz w:val="28"/>
        </w:rPr>
        <w:t>находить информацию о возрастных периодах, когда эффективно развивается каждое из следующих физических качеств: гибкость, координация, быстрота, сила, выносливость;</w:t>
      </w:r>
    </w:p>
    <w:p>
      <w:pPr>
        <w:spacing w:before="0" w:after="0" w:line="264"/>
        <w:ind w:firstLine="600"/>
        <w:jc w:val="both"/>
      </w:pPr>
      <w:r>
        <w:rPr>
          <w:rFonts w:ascii="Times New Roman" w:hAnsi="Times New Roman"/>
          <w:b w:val="false"/>
          <w:i w:val="false"/>
          <w:color w:val="000000"/>
          <w:sz w:val="28"/>
        </w:rPr>
        <w:t>различать упражнения по воздействию на развитие основных физических качеств и способностей человека;</w:t>
      </w:r>
    </w:p>
    <w:p>
      <w:pPr>
        <w:spacing w:before="0" w:after="0" w:line="264"/>
        <w:ind w:firstLine="600"/>
        <w:jc w:val="both"/>
      </w:pPr>
      <w:r>
        <w:rPr>
          <w:rFonts w:ascii="Times New Roman" w:hAnsi="Times New Roman"/>
          <w:b w:val="false"/>
          <w:i w:val="false"/>
          <w:color w:val="000000"/>
          <w:sz w:val="28"/>
        </w:rPr>
        <w:t xml:space="preserve">различать упражнения на развитие моторики; </w:t>
      </w:r>
    </w:p>
    <w:p>
      <w:pPr>
        <w:spacing w:before="0" w:after="0" w:line="264"/>
        <w:ind w:firstLine="600"/>
        <w:jc w:val="both"/>
      </w:pPr>
      <w:r>
        <w:rPr>
          <w:rFonts w:ascii="Times New Roman" w:hAnsi="Times New Roman"/>
          <w:b w:val="false"/>
          <w:i w:val="false"/>
          <w:color w:val="000000"/>
          <w:sz w:val="28"/>
        </w:rPr>
        <w:t>объяснять технику дыхания под водой, технику удержания тела на воде;</w:t>
      </w:r>
    </w:p>
    <w:p>
      <w:pPr>
        <w:spacing w:before="0" w:after="0" w:line="264"/>
        <w:ind w:firstLine="600"/>
        <w:jc w:val="both"/>
      </w:pPr>
      <w:r>
        <w:rPr>
          <w:rFonts w:ascii="Times New Roman" w:hAnsi="Times New Roman"/>
          <w:b w:val="false"/>
          <w:i w:val="false"/>
          <w:color w:val="000000"/>
          <w:sz w:val="28"/>
        </w:rPr>
        <w:t>формулировать основные правила выполнения спортивных упражнений (по виду спорта на выбор);</w:t>
      </w:r>
    </w:p>
    <w:p>
      <w:pPr>
        <w:spacing w:before="0" w:after="0" w:line="264"/>
        <w:ind w:firstLine="600"/>
        <w:jc w:val="both"/>
      </w:pPr>
      <w:r>
        <w:rPr>
          <w:rFonts w:ascii="Times New Roman" w:hAnsi="Times New Roman"/>
          <w:b w:val="false"/>
          <w:i w:val="false"/>
          <w:color w:val="000000"/>
          <w:sz w:val="28"/>
        </w:rPr>
        <w:t>выявлять характерные ошибки при выполнении физических упражнений.</w:t>
      </w:r>
    </w:p>
    <w:p>
      <w:pPr>
        <w:spacing w:before="0" w:after="0" w:line="264"/>
        <w:ind w:firstLine="600"/>
        <w:jc w:val="both"/>
      </w:pPr>
      <w:r>
        <w:rPr>
          <w:rFonts w:ascii="Times New Roman" w:hAnsi="Times New Roman"/>
          <w:b w:val="false"/>
          <w:i w:val="false"/>
          <w:color w:val="000000"/>
          <w:sz w:val="28"/>
        </w:rPr>
        <w:t>Способы физкультурной деятельности.</w:t>
      </w:r>
    </w:p>
    <w:p>
      <w:pPr>
        <w:spacing w:before="0" w:after="0" w:line="264"/>
        <w:ind w:firstLine="600"/>
        <w:jc w:val="both"/>
      </w:pPr>
      <w:r>
        <w:rPr>
          <w:rFonts w:ascii="Times New Roman" w:hAnsi="Times New Roman"/>
          <w:b w:val="false"/>
          <w:i w:val="false"/>
          <w:color w:val="000000"/>
          <w:sz w:val="28"/>
        </w:rPr>
        <w:t>Самостоятельные занятия общеразвивающими и здоровье формирующими физическими упражнениями:</w:t>
      </w:r>
    </w:p>
    <w:p>
      <w:pPr>
        <w:spacing w:before="0" w:after="0" w:line="264"/>
        <w:ind w:firstLine="600"/>
        <w:jc w:val="both"/>
      </w:pPr>
      <w:r>
        <w:rPr>
          <w:rFonts w:ascii="Times New Roman" w:hAnsi="Times New Roman"/>
          <w:b w:val="false"/>
          <w:i w:val="false"/>
          <w:color w:val="000000"/>
          <w:sz w:val="28"/>
        </w:rPr>
        <w:t>самостоятельно проводить разминку по её видам: общую, партерную, разминку у опоры, характеризовать комплексы гимнастических упражнений по целевому назначению;</w:t>
      </w:r>
    </w:p>
    <w:p>
      <w:pPr>
        <w:spacing w:before="0" w:after="0" w:line="264"/>
        <w:ind w:firstLine="600"/>
        <w:jc w:val="both"/>
      </w:pPr>
      <w:r>
        <w:rPr>
          <w:rFonts w:ascii="Times New Roman" w:hAnsi="Times New Roman"/>
          <w:b w:val="false"/>
          <w:i w:val="false"/>
          <w:color w:val="000000"/>
          <w:sz w:val="28"/>
        </w:rPr>
        <w:t>организовывать проведение игр, игровых заданий и спортивных эстафет (на выбор).</w:t>
      </w:r>
    </w:p>
    <w:p>
      <w:pPr>
        <w:spacing w:before="0" w:after="0" w:line="264"/>
        <w:ind w:firstLine="600"/>
        <w:jc w:val="both"/>
      </w:pPr>
      <w:r>
        <w:rPr>
          <w:rFonts w:ascii="Times New Roman" w:hAnsi="Times New Roman"/>
          <w:b w:val="false"/>
          <w:i w:val="false"/>
          <w:color w:val="000000"/>
          <w:sz w:val="28"/>
        </w:rPr>
        <w:t>Самостоятельные наблюдения за физическим развитием и физической подготовленностью:</w:t>
      </w:r>
    </w:p>
    <w:p>
      <w:pPr>
        <w:spacing w:before="0" w:after="0" w:line="264"/>
        <w:ind w:firstLine="600"/>
        <w:jc w:val="both"/>
      </w:pPr>
      <w:r>
        <w:rPr>
          <w:rFonts w:ascii="Times New Roman" w:hAnsi="Times New Roman"/>
          <w:b w:val="false"/>
          <w:i w:val="false"/>
          <w:color w:val="000000"/>
          <w:sz w:val="28"/>
        </w:rPr>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pPr>
        <w:spacing w:before="0" w:after="0" w:line="264"/>
        <w:ind w:firstLine="600"/>
        <w:jc w:val="both"/>
      </w:pPr>
      <w:r>
        <w:rPr>
          <w:rFonts w:ascii="Times New Roman" w:hAnsi="Times New Roman"/>
          <w:b w:val="false"/>
          <w:i w:val="false"/>
          <w:color w:val="000000"/>
          <w:sz w:val="28"/>
        </w:rPr>
        <w:t>проводить наблюдения за своим дыханием при выполнении упражнений основной гимнастики.</w:t>
      </w:r>
    </w:p>
    <w:p>
      <w:pPr>
        <w:spacing w:before="0" w:after="0" w:line="264"/>
        <w:ind w:firstLine="600"/>
        <w:jc w:val="both"/>
      </w:pPr>
      <w:r>
        <w:rPr>
          <w:rFonts w:ascii="Times New Roman" w:hAnsi="Times New Roman"/>
          <w:b w:val="false"/>
          <w:i w:val="false"/>
          <w:color w:val="000000"/>
          <w:sz w:val="28"/>
        </w:rPr>
        <w:t>Самостоятельные развивающие, подвижные игры и спортивные эстафеты:</w:t>
      </w:r>
    </w:p>
    <w:p>
      <w:pPr>
        <w:spacing w:before="0" w:after="0" w:line="264"/>
        <w:ind w:firstLine="600"/>
        <w:jc w:val="both"/>
      </w:pPr>
      <w:r>
        <w:rPr>
          <w:rFonts w:ascii="Times New Roman" w:hAnsi="Times New Roman"/>
          <w:b w:val="false"/>
          <w:i w:val="false"/>
          <w:color w:val="000000"/>
          <w:sz w:val="28"/>
        </w:rPr>
        <w:t>составлять, организовывать и проводить игры и игровые задания;</w:t>
      </w:r>
    </w:p>
    <w:p>
      <w:pPr>
        <w:spacing w:before="0" w:after="0" w:line="264"/>
        <w:ind w:firstLine="600"/>
        <w:jc w:val="both"/>
      </w:pPr>
      <w:r>
        <w:rPr>
          <w:rFonts w:ascii="Times New Roman" w:hAnsi="Times New Roman"/>
          <w:b w:val="false"/>
          <w:i w:val="false"/>
          <w:color w:val="000000"/>
          <w:sz w:val="28"/>
        </w:rPr>
        <w:t>выполнять ролевые задания при проведении спортивных эстафет с гимнастическим предметом/без гимнастического предмета (организатор эстафеты, главный судья, капитан, член команды).</w:t>
      </w:r>
    </w:p>
    <w:p>
      <w:pPr>
        <w:spacing w:before="0" w:after="0" w:line="264"/>
        <w:ind w:firstLine="600"/>
        <w:jc w:val="both"/>
      </w:pPr>
      <w:r>
        <w:rPr>
          <w:rFonts w:ascii="Times New Roman" w:hAnsi="Times New Roman"/>
          <w:b w:val="false"/>
          <w:i w:val="false"/>
          <w:color w:val="000000"/>
          <w:sz w:val="28"/>
        </w:rPr>
        <w:t>Физическое совершенствование.</w:t>
      </w:r>
    </w:p>
    <w:p>
      <w:pPr>
        <w:spacing w:before="0" w:after="0" w:line="264"/>
        <w:ind w:firstLine="600"/>
        <w:jc w:val="both"/>
      </w:pPr>
      <w:r>
        <w:rPr>
          <w:rFonts w:ascii="Times New Roman" w:hAnsi="Times New Roman"/>
          <w:b w:val="false"/>
          <w:i w:val="false"/>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 поворотов, прыжков;</w:t>
      </w:r>
    </w:p>
    <w:p>
      <w:pPr>
        <w:spacing w:before="0" w:after="0" w:line="264"/>
        <w:ind w:firstLine="600"/>
        <w:jc w:val="both"/>
      </w:pPr>
      <w:r>
        <w:rPr>
          <w:rFonts w:ascii="Times New Roman" w:hAnsi="Times New Roman"/>
          <w:b w:val="false"/>
          <w:i w:val="false"/>
          <w:color w:val="000000"/>
          <w:sz w:val="28"/>
        </w:rPr>
        <w:t>осваивать и выполнять технику спортивного плавания стилями (на выбор): брасс, кроль на спине, кроль;</w:t>
      </w:r>
    </w:p>
    <w:p>
      <w:pPr>
        <w:spacing w:before="0" w:after="0" w:line="264"/>
        <w:ind w:firstLine="600"/>
        <w:jc w:val="both"/>
      </w:pPr>
      <w:r>
        <w:rPr>
          <w:rFonts w:ascii="Times New Roman" w:hAnsi="Times New Roman"/>
          <w:b w:val="false"/>
          <w:i w:val="false"/>
          <w:color w:val="000000"/>
          <w:sz w:val="28"/>
        </w:rPr>
        <w:t>осваивать технику выполнения комплексов гимнастических упражнений для развития гибкости, координационно-скоростных способностей;</w:t>
      </w:r>
    </w:p>
    <w:p>
      <w:pPr>
        <w:spacing w:before="0" w:after="0" w:line="264"/>
        <w:ind w:firstLine="600"/>
        <w:jc w:val="both"/>
      </w:pPr>
      <w:r>
        <w:rPr>
          <w:rFonts w:ascii="Times New Roman" w:hAnsi="Times New Roman"/>
          <w:b w:val="false"/>
          <w:i w:val="false"/>
          <w:color w:val="000000"/>
          <w:sz w:val="28"/>
        </w:rPr>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w:t>
      </w:r>
    </w:p>
    <w:p>
      <w:pPr>
        <w:spacing w:before="0" w:after="0" w:line="264"/>
        <w:ind w:firstLine="600"/>
        <w:jc w:val="both"/>
      </w:pPr>
      <w:r>
        <w:rPr>
          <w:rFonts w:ascii="Times New Roman" w:hAnsi="Times New Roman"/>
          <w:b w:val="false"/>
          <w:i w:val="false"/>
          <w:color w:val="000000"/>
          <w:sz w:val="28"/>
        </w:rPr>
        <w:t>проявлять физические качества: гибкость, координацию – и демонстрировать динамику их развития;</w:t>
      </w:r>
    </w:p>
    <w:p>
      <w:pPr>
        <w:spacing w:before="0" w:after="0" w:line="264"/>
        <w:ind w:firstLine="600"/>
        <w:jc w:val="both"/>
      </w:pPr>
      <w:r>
        <w:rPr>
          <w:rFonts w:ascii="Times New Roman" w:hAnsi="Times New Roman"/>
          <w:b w:val="false"/>
          <w:i w:val="false"/>
          <w:color w:val="000000"/>
          <w:sz w:val="28"/>
        </w:rPr>
        <w:t>осваивать универсальные умения по самостоятельному выполнению упражнений в оздоровительных формах занятий;</w:t>
      </w:r>
    </w:p>
    <w:p>
      <w:pPr>
        <w:spacing w:before="0" w:after="0" w:line="264"/>
        <w:ind w:firstLine="600"/>
        <w:jc w:val="both"/>
      </w:pPr>
      <w:r>
        <w:rPr>
          <w:rFonts w:ascii="Times New Roman" w:hAnsi="Times New Roman"/>
          <w:b w:val="false"/>
          <w:i w:val="false"/>
          <w:color w:val="000000"/>
          <w:sz w:val="28"/>
        </w:rPr>
        <w:t>осваивать строевой и походный шаг.</w:t>
      </w:r>
    </w:p>
    <w:p>
      <w:pPr>
        <w:spacing w:before="0" w:after="0" w:line="264"/>
        <w:ind w:firstLine="600"/>
        <w:jc w:val="both"/>
      </w:pPr>
      <w:r>
        <w:rPr>
          <w:rFonts w:ascii="Times New Roman" w:hAnsi="Times New Roman"/>
          <w:b w:val="false"/>
          <w:i w:val="false"/>
          <w:color w:val="000000"/>
          <w:sz w:val="28"/>
        </w:rPr>
        <w:t>Спортивно-оздоровительная деятельность:</w:t>
      </w:r>
    </w:p>
    <w:p>
      <w:pPr>
        <w:spacing w:before="0" w:after="0" w:line="264"/>
        <w:ind w:firstLine="600"/>
        <w:jc w:val="both"/>
      </w:pPr>
      <w:r>
        <w:rPr>
          <w:rFonts w:ascii="Times New Roman" w:hAnsi="Times New Roman"/>
          <w:b w:val="false"/>
          <w:i w:val="false"/>
          <w:color w:val="000000"/>
          <w:sz w:val="28"/>
        </w:rPr>
        <w:t>осваивать и демонстрировать технику стилей спортивного плавания (брасс, кроль) с динамикой улучшения показателей скорости при плавании на определённое расстояние;</w:t>
      </w:r>
    </w:p>
    <w:p>
      <w:pPr>
        <w:spacing w:before="0" w:after="0" w:line="264"/>
        <w:ind w:firstLine="600"/>
        <w:jc w:val="both"/>
      </w:pPr>
      <w:r>
        <w:rPr>
          <w:rFonts w:ascii="Times New Roman" w:hAnsi="Times New Roman"/>
          <w:b w:val="false"/>
          <w:i w:val="false"/>
          <w:color w:val="000000"/>
          <w:sz w:val="28"/>
        </w:rPr>
        <w:t>осваивать комплексы гимнастических упражнений и упражнений акробатики с использованием и без использования гимнастических предметов (мяч, скакалка);</w:t>
      </w:r>
    </w:p>
    <w:p>
      <w:pPr>
        <w:spacing w:before="0" w:after="0" w:line="264"/>
        <w:ind w:firstLine="600"/>
        <w:jc w:val="both"/>
      </w:pPr>
      <w:r>
        <w:rPr>
          <w:rFonts w:ascii="Times New Roman" w:hAnsi="Times New Roman"/>
          <w:b w:val="false"/>
          <w:i w:val="false"/>
          <w:color w:val="000000"/>
          <w:sz w:val="28"/>
        </w:rPr>
        <w:t>осваивать универсальные умения прыжков, поворотов, равновесий, включая: серию поворотов и прыжков на девяносто и сто восемьдесят градусов, прыжки с толчком одной ногой, обеими ногами с прямыми и согнутыми коленями, прямо и с полуповоротом, с места и с разбега, прыжки и подскоки через вращающуюся скакалку;</w:t>
      </w:r>
    </w:p>
    <w:p>
      <w:pPr>
        <w:spacing w:before="0" w:after="0" w:line="264"/>
        <w:ind w:firstLine="600"/>
        <w:jc w:val="both"/>
      </w:pPr>
      <w:r>
        <w:rPr>
          <w:rFonts w:ascii="Times New Roman" w:hAnsi="Times New Roman"/>
          <w:b w:val="false"/>
          <w:i w:val="false"/>
          <w:color w:val="000000"/>
          <w:sz w:val="28"/>
        </w:rPr>
        <w:t>осваивать универсальные умения ходьбы на лыжах (при возможных погодных условиях), бега на скорость, метания теннисного мяча в заданную цель, прыжков в высоту через планку, прыжков в длину и иное;</w:t>
      </w:r>
    </w:p>
    <w:p>
      <w:pPr>
        <w:spacing w:before="0" w:after="0" w:line="264"/>
        <w:ind w:firstLine="600"/>
        <w:jc w:val="both"/>
      </w:pPr>
      <w:r>
        <w:rPr>
          <w:rFonts w:ascii="Times New Roman" w:hAnsi="Times New Roman"/>
          <w:b w:val="false"/>
          <w:i w:val="false"/>
          <w:color w:val="000000"/>
          <w:sz w:val="28"/>
        </w:rPr>
        <w:t>осваивать универсальные умения при выполнении специальных физических упражнений, входящих в программу начальной подготовки по виду спорта (по выбору).</w:t>
      </w:r>
      <w:bookmarkStart w:name="_Toc101876899" w:id="20"/>
      <w:bookmarkEnd w:id="20"/>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4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определять и кратко характеризовать физическую культуру, её роль в общей культуре человека, пересказывать тексты по истории физической культуры, олимпизма, понимать и раскрывать связь физической культуры с трудовой и военной деятельностью;</w:t>
      </w:r>
    </w:p>
    <w:p>
      <w:pPr>
        <w:spacing w:before="0" w:after="0" w:line="264"/>
        <w:ind w:firstLine="600"/>
        <w:jc w:val="both"/>
      </w:pPr>
      <w:r>
        <w:rPr>
          <w:rFonts w:ascii="Times New Roman" w:hAnsi="Times New Roman"/>
          <w:b w:val="false"/>
          <w:i w:val="false"/>
          <w:color w:val="000000"/>
          <w:sz w:val="28"/>
        </w:rPr>
        <w:t>называть направления физической культуры в классификации физических упражнений по признаку исторически сложившихся систем физического воспитания;</w:t>
      </w:r>
    </w:p>
    <w:p>
      <w:pPr>
        <w:spacing w:before="0" w:after="0" w:line="264"/>
        <w:ind w:firstLine="600"/>
        <w:jc w:val="both"/>
      </w:pPr>
      <w:r>
        <w:rPr>
          <w:rFonts w:ascii="Times New Roman" w:hAnsi="Times New Roman"/>
          <w:b w:val="false"/>
          <w:i w:val="false"/>
          <w:color w:val="000000"/>
          <w:sz w:val="28"/>
        </w:rPr>
        <w:t>понимать и перечислять физические упражнения в классификации по преимущественной целевой направленности;</w:t>
      </w:r>
    </w:p>
    <w:p>
      <w:pPr>
        <w:spacing w:before="0" w:after="0" w:line="264"/>
        <w:ind w:firstLine="600"/>
        <w:jc w:val="both"/>
      </w:pPr>
      <w:r>
        <w:rPr>
          <w:rFonts w:ascii="Times New Roman" w:hAnsi="Times New Roman"/>
          <w:b w:val="false"/>
          <w:i w:val="false"/>
          <w:color w:val="000000"/>
          <w:sz w:val="28"/>
        </w:rPr>
        <w:t>формулировать основные задачи физической культуры, объяснять отличия задач физической культуры от задач спорта;</w:t>
      </w:r>
    </w:p>
    <w:p>
      <w:pPr>
        <w:spacing w:before="0" w:after="0" w:line="264"/>
        <w:ind w:firstLine="600"/>
        <w:jc w:val="both"/>
      </w:pPr>
      <w:r>
        <w:rPr>
          <w:rFonts w:ascii="Times New Roman" w:hAnsi="Times New Roman"/>
          <w:b w:val="false"/>
          <w:i w:val="false"/>
          <w:color w:val="000000"/>
          <w:sz w:val="28"/>
        </w:rPr>
        <w:t>характеризовать туристическую деятельность,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w:t>
      </w:r>
    </w:p>
    <w:p>
      <w:pPr>
        <w:spacing w:before="0" w:after="0" w:line="264"/>
        <w:ind w:firstLine="600"/>
        <w:jc w:val="both"/>
      </w:pPr>
      <w:r>
        <w:rPr>
          <w:rFonts w:ascii="Times New Roman" w:hAnsi="Times New Roman"/>
          <w:b w:val="false"/>
          <w:i w:val="false"/>
          <w:color w:val="000000"/>
          <w:sz w:val="28"/>
        </w:rPr>
        <w:t>давать основные определения по организации строевых упражнений: строй, фланг, фронт, интервал, дистанция, направляющий, замыкающий, шеренга, колонна;</w:t>
      </w:r>
    </w:p>
    <w:p>
      <w:pPr>
        <w:spacing w:before="0" w:after="0" w:line="264"/>
        <w:ind w:firstLine="600"/>
        <w:jc w:val="both"/>
      </w:pPr>
      <w:r>
        <w:rPr>
          <w:rFonts w:ascii="Times New Roman" w:hAnsi="Times New Roman"/>
          <w:b w:val="false"/>
          <w:i w:val="false"/>
          <w:color w:val="000000"/>
          <w:sz w:val="28"/>
        </w:rPr>
        <w:t>знать строевые команды;</w:t>
      </w:r>
    </w:p>
    <w:p>
      <w:pPr>
        <w:spacing w:before="0" w:after="0" w:line="264"/>
        <w:ind w:firstLine="600"/>
        <w:jc w:val="both"/>
      </w:pPr>
      <w:r>
        <w:rPr>
          <w:rFonts w:ascii="Times New Roman" w:hAnsi="Times New Roman"/>
          <w:b w:val="false"/>
          <w:i w:val="false"/>
          <w:color w:val="000000"/>
          <w:sz w:val="28"/>
        </w:rPr>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pPr>
        <w:spacing w:before="0" w:after="0" w:line="264"/>
        <w:ind w:firstLine="600"/>
        <w:jc w:val="both"/>
      </w:pPr>
      <w:r>
        <w:rPr>
          <w:rFonts w:ascii="Times New Roman" w:hAnsi="Times New Roman"/>
          <w:b w:val="false"/>
          <w:i w:val="false"/>
          <w:color w:val="000000"/>
          <w:sz w:val="28"/>
        </w:rPr>
        <w:t>определять ситуации, требующие применения правил предупреждения травматизма;</w:t>
      </w:r>
    </w:p>
    <w:p>
      <w:pPr>
        <w:spacing w:before="0" w:after="0" w:line="264"/>
        <w:ind w:firstLine="600"/>
        <w:jc w:val="both"/>
      </w:pPr>
      <w:r>
        <w:rPr>
          <w:rFonts w:ascii="Times New Roman" w:hAnsi="Times New Roman"/>
          <w:b w:val="false"/>
          <w:i w:val="false"/>
          <w:color w:val="000000"/>
          <w:sz w:val="28"/>
        </w:rPr>
        <w:t>определять состав спортивной одежды в зависимости от погодных условий и условий занятий;</w:t>
      </w:r>
    </w:p>
    <w:p>
      <w:pPr>
        <w:spacing w:before="0" w:after="0" w:line="264"/>
        <w:ind w:firstLine="600"/>
        <w:jc w:val="both"/>
      </w:pPr>
      <w:r>
        <w:rPr>
          <w:rFonts w:ascii="Times New Roman" w:hAnsi="Times New Roman"/>
          <w:b w:val="false"/>
          <w:i w:val="false"/>
          <w:color w:val="000000"/>
          <w:sz w:val="28"/>
        </w:rPr>
        <w:t>различать гимнастические упражнения по воздействию на развитие физических качеств (сила, быстрота, координация, гибкость).</w:t>
      </w:r>
    </w:p>
    <w:p>
      <w:pPr>
        <w:spacing w:before="0" w:after="0" w:line="264"/>
        <w:ind w:firstLine="600"/>
        <w:jc w:val="both"/>
      </w:pPr>
      <w:r>
        <w:rPr>
          <w:rFonts w:ascii="Times New Roman" w:hAnsi="Times New Roman"/>
          <w:b w:val="false"/>
          <w:i w:val="false"/>
          <w:color w:val="000000"/>
          <w:sz w:val="28"/>
        </w:rPr>
        <w:t>Способы физкультурной деятельности:</w:t>
      </w:r>
    </w:p>
    <w:p>
      <w:pPr>
        <w:spacing w:before="0" w:after="0" w:line="264"/>
        <w:ind w:firstLine="600"/>
        <w:jc w:val="both"/>
      </w:pPr>
      <w:r>
        <w:rPr>
          <w:rFonts w:ascii="Times New Roman" w:hAnsi="Times New Roman"/>
          <w:b w:val="false"/>
          <w:i w:val="false"/>
          <w:color w:val="000000"/>
          <w:sz w:val="28"/>
        </w:rPr>
        <w:t>составлять индивидуальный режим дня, вести дневник наблюдений за своим физическим развитием, в том числе оценивая своё состояние после закаливающих процедур;</w:t>
      </w:r>
    </w:p>
    <w:p>
      <w:pPr>
        <w:spacing w:before="0" w:after="0" w:line="264"/>
        <w:ind w:firstLine="600"/>
        <w:jc w:val="both"/>
      </w:pPr>
      <w:r>
        <w:rPr>
          <w:rFonts w:ascii="Times New Roman" w:hAnsi="Times New Roman"/>
          <w:b w:val="false"/>
          <w:i w:val="false"/>
          <w:color w:val="000000"/>
          <w:sz w:val="28"/>
        </w:rPr>
        <w:t>измерять показатели развития физических качеств и способностей по методикам программы по физической культуре (гибкость, координационно-скоростные способности);</w:t>
      </w:r>
    </w:p>
    <w:p>
      <w:pPr>
        <w:spacing w:before="0" w:after="0" w:line="264"/>
        <w:ind w:firstLine="600"/>
        <w:jc w:val="both"/>
      </w:pPr>
      <w:r>
        <w:rPr>
          <w:rFonts w:ascii="Times New Roman" w:hAnsi="Times New Roman"/>
          <w:b w:val="false"/>
          <w:i w:val="false"/>
          <w:color w:val="000000"/>
          <w:sz w:val="28"/>
        </w:rPr>
        <w:t>объяснять технику разученных гимнастических упражнений и специальных физических упражнений по виду спорта (по выбору);</w:t>
      </w:r>
    </w:p>
    <w:p>
      <w:pPr>
        <w:spacing w:before="0" w:after="0" w:line="264"/>
        <w:ind w:firstLine="600"/>
        <w:jc w:val="both"/>
      </w:pPr>
      <w:r>
        <w:rPr>
          <w:rFonts w:ascii="Times New Roman" w:hAnsi="Times New Roman"/>
          <w:b w:val="false"/>
          <w:i w:val="false"/>
          <w:color w:val="000000"/>
          <w:sz w:val="28"/>
        </w:rPr>
        <w:t>общаться и взаимодействовать в игровой деятельности;</w:t>
      </w:r>
    </w:p>
    <w:p>
      <w:pPr>
        <w:spacing w:before="0" w:after="0" w:line="264"/>
        <w:ind w:firstLine="600"/>
        <w:jc w:val="both"/>
      </w:pPr>
      <w:r>
        <w:rPr>
          <w:rFonts w:ascii="Times New Roman" w:hAnsi="Times New Roman"/>
          <w:b w:val="false"/>
          <w:i w:val="false"/>
          <w:color w:val="000000"/>
          <w:sz w:val="28"/>
        </w:rPr>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другие;</w:t>
      </w:r>
    </w:p>
    <w:p>
      <w:pPr>
        <w:spacing w:before="0" w:after="0" w:line="264"/>
        <w:ind w:firstLine="600"/>
        <w:jc w:val="both"/>
      </w:pPr>
      <w:r>
        <w:rPr>
          <w:rFonts w:ascii="Times New Roman" w:hAnsi="Times New Roman"/>
          <w:b w:val="false"/>
          <w:i w:val="false"/>
          <w:color w:val="000000"/>
          <w:sz w:val="28"/>
        </w:rPr>
        <w:t>составлять, организовывать и проводить подвижные игры с элементами соревновательной деятельности.</w:t>
      </w:r>
    </w:p>
    <w:p>
      <w:pPr>
        <w:spacing w:before="0" w:after="0" w:line="264"/>
        <w:ind w:firstLine="600"/>
        <w:jc w:val="both"/>
      </w:pPr>
      <w:r>
        <w:rPr>
          <w:rFonts w:ascii="Times New Roman" w:hAnsi="Times New Roman"/>
          <w:b w:val="false"/>
          <w:i w:val="false"/>
          <w:color w:val="000000"/>
          <w:sz w:val="28"/>
        </w:rPr>
        <w:t>Физическое совершенствование</w:t>
      </w:r>
    </w:p>
    <w:p>
      <w:pPr>
        <w:spacing w:before="0" w:after="0" w:line="264"/>
        <w:ind w:firstLine="600"/>
        <w:jc w:val="both"/>
      </w:pPr>
      <w:r>
        <w:rPr>
          <w:rFonts w:ascii="Times New Roman" w:hAnsi="Times New Roman"/>
          <w:b w:val="false"/>
          <w:i w:val="false"/>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pPr>
        <w:spacing w:before="0" w:after="0" w:line="264"/>
        <w:ind w:firstLine="600"/>
        <w:jc w:val="both"/>
      </w:pPr>
      <w:r>
        <w:rPr>
          <w:rFonts w:ascii="Times New Roman" w:hAnsi="Times New Roman"/>
          <w:b w:val="false"/>
          <w:i w:val="false"/>
          <w:color w:val="000000"/>
          <w:sz w:val="28"/>
        </w:rPr>
        <w:t>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w:t>
      </w:r>
    </w:p>
    <w:p>
      <w:pPr>
        <w:spacing w:before="0" w:after="0" w:line="264"/>
        <w:ind w:firstLine="600"/>
        <w:jc w:val="both"/>
      </w:pPr>
      <w:r>
        <w:rPr>
          <w:rFonts w:ascii="Times New Roman" w:hAnsi="Times New Roman"/>
          <w:b w:val="false"/>
          <w:i w:val="false"/>
          <w:color w:val="000000"/>
          <w:sz w:val="28"/>
        </w:rPr>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pPr>
        <w:spacing w:before="0" w:after="0" w:line="264"/>
        <w:ind w:firstLine="600"/>
        <w:jc w:val="both"/>
      </w:pPr>
      <w:r>
        <w:rPr>
          <w:rFonts w:ascii="Times New Roman" w:hAnsi="Times New Roman"/>
          <w:b w:val="false"/>
          <w:i w:val="false"/>
          <w:color w:val="000000"/>
          <w:sz w:val="28"/>
        </w:rPr>
        <w:t>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(в движении, лёжа, сидя, стоя);</w:t>
      </w:r>
    </w:p>
    <w:p>
      <w:pPr>
        <w:spacing w:before="0" w:after="0" w:line="264"/>
        <w:ind w:firstLine="600"/>
        <w:jc w:val="both"/>
      </w:pPr>
      <w:r>
        <w:rPr>
          <w:rFonts w:ascii="Times New Roman" w:hAnsi="Times New Roman"/>
          <w:b w:val="false"/>
          <w:i w:val="false"/>
          <w:color w:val="000000"/>
          <w:sz w:val="28"/>
        </w:rPr>
        <w:t>принимать на себя ответственность за результаты эффективного развития собственных физических качеств.</w:t>
      </w:r>
    </w:p>
    <w:p>
      <w:pPr>
        <w:spacing w:before="0" w:after="0" w:line="264"/>
        <w:ind w:firstLine="600"/>
        <w:jc w:val="both"/>
      </w:pPr>
      <w:r>
        <w:rPr>
          <w:rFonts w:ascii="Times New Roman" w:hAnsi="Times New Roman"/>
          <w:b w:val="false"/>
          <w:i w:val="false"/>
          <w:color w:val="000000"/>
          <w:sz w:val="28"/>
        </w:rPr>
        <w:t>Спортивно-оздоровительная деятельность:</w:t>
      </w:r>
    </w:p>
    <w:p>
      <w:pPr>
        <w:spacing w:before="0" w:after="0" w:line="264"/>
        <w:ind w:firstLine="600"/>
        <w:jc w:val="both"/>
      </w:pPr>
      <w:r>
        <w:rPr>
          <w:rFonts w:ascii="Times New Roman" w:hAnsi="Times New Roman"/>
          <w:b w:val="false"/>
          <w:i w:val="false"/>
          <w:color w:val="000000"/>
          <w:sz w:val="28"/>
        </w:rPr>
        <w:t>осваивать и показывать универсальные умения при выполнении организующих упражнений;</w:t>
      </w:r>
    </w:p>
    <w:p>
      <w:pPr>
        <w:spacing w:before="0" w:after="0" w:line="264"/>
        <w:ind w:firstLine="600"/>
        <w:jc w:val="both"/>
      </w:pPr>
      <w:r>
        <w:rPr>
          <w:rFonts w:ascii="Times New Roman" w:hAnsi="Times New Roman"/>
          <w:b w:val="false"/>
          <w:i w:val="false"/>
          <w:color w:val="000000"/>
          <w:sz w:val="28"/>
        </w:rPr>
        <w:t>осваивать технику выполнения спортивных упражнений;</w:t>
      </w:r>
    </w:p>
    <w:p>
      <w:pPr>
        <w:spacing w:before="0" w:after="0" w:line="264"/>
        <w:ind w:firstLine="600"/>
        <w:jc w:val="both"/>
      </w:pPr>
      <w:r>
        <w:rPr>
          <w:rFonts w:ascii="Times New Roman" w:hAnsi="Times New Roman"/>
          <w:b w:val="false"/>
          <w:i w:val="false"/>
          <w:color w:val="000000"/>
          <w:sz w:val="28"/>
        </w:rPr>
        <w:t>осваивать универсальные умения по взаимодействию в парах и группах при разучивании специальных физических упражнений;</w:t>
      </w:r>
    </w:p>
    <w:p>
      <w:pPr>
        <w:spacing w:before="0" w:after="0" w:line="264"/>
        <w:ind w:firstLine="600"/>
        <w:jc w:val="both"/>
      </w:pPr>
      <w:r>
        <w:rPr>
          <w:rFonts w:ascii="Times New Roman" w:hAnsi="Times New Roman"/>
          <w:b w:val="false"/>
          <w:i w:val="false"/>
          <w:color w:val="000000"/>
          <w:sz w:val="28"/>
        </w:rPr>
        <w:t>проявлять физические качества гибкости, координации и быстроты при выполнении специальных физических упражнений и упражнений основной гимнастики;</w:t>
      </w:r>
    </w:p>
    <w:p>
      <w:pPr>
        <w:spacing w:before="0" w:after="0" w:line="264"/>
        <w:ind w:firstLine="600"/>
        <w:jc w:val="both"/>
      </w:pPr>
      <w:r>
        <w:rPr>
          <w:rFonts w:ascii="Times New Roman" w:hAnsi="Times New Roman"/>
          <w:b w:val="false"/>
          <w:i w:val="false"/>
          <w:color w:val="000000"/>
          <w:sz w:val="28"/>
        </w:rPr>
        <w:t>выявлять характерные ошибки при выполнении гимнастических упражнений и техники плавания;</w:t>
      </w:r>
    </w:p>
    <w:p>
      <w:pPr>
        <w:spacing w:before="0" w:after="0" w:line="264"/>
        <w:ind w:firstLine="600"/>
        <w:jc w:val="both"/>
      </w:pPr>
      <w:r>
        <w:rPr>
          <w:rFonts w:ascii="Times New Roman" w:hAnsi="Times New Roman"/>
          <w:b w:val="false"/>
          <w:i w:val="false"/>
          <w:color w:val="000000"/>
          <w:sz w:val="28"/>
        </w:rPr>
        <w:t>различать, выполнять и озвучивать строевые команды;</w:t>
      </w:r>
    </w:p>
    <w:p>
      <w:pPr>
        <w:spacing w:before="0" w:after="0" w:line="264"/>
        <w:ind w:firstLine="600"/>
        <w:jc w:val="both"/>
      </w:pPr>
      <w:r>
        <w:rPr>
          <w:rFonts w:ascii="Times New Roman" w:hAnsi="Times New Roman"/>
          <w:b w:val="false"/>
          <w:i w:val="false"/>
          <w:color w:val="000000"/>
          <w:sz w:val="28"/>
        </w:rPr>
        <w:t>осваивать универсальные умения по взаимодействию в группах при разучивании и выполнении физических упражнений;</w:t>
      </w:r>
    </w:p>
    <w:p>
      <w:pPr>
        <w:spacing w:before="0" w:after="0" w:line="264"/>
        <w:ind w:firstLine="600"/>
        <w:jc w:val="both"/>
      </w:pPr>
      <w:r>
        <w:rPr>
          <w:rFonts w:ascii="Times New Roman" w:hAnsi="Times New Roman"/>
          <w:b w:val="false"/>
          <w:i w:val="false"/>
          <w:color w:val="000000"/>
          <w:sz w:val="28"/>
        </w:rPr>
        <w:t>осваивать и демонстрировать технику различных стилей плавания (на выбор), выполнять плавание на скорость;</w:t>
      </w:r>
    </w:p>
    <w:p>
      <w:pPr>
        <w:spacing w:before="0" w:after="0" w:line="264"/>
        <w:ind w:firstLine="600"/>
        <w:jc w:val="both"/>
      </w:pPr>
      <w:r>
        <w:rPr>
          <w:rFonts w:ascii="Times New Roman" w:hAnsi="Times New Roman"/>
          <w:b w:val="false"/>
          <w:i w:val="false"/>
          <w:color w:val="000000"/>
          <w:sz w:val="28"/>
        </w:rPr>
        <w:t>описывать и демонстрировать правила соревновательной деятельности по виду спорта (на выбор);</w:t>
      </w:r>
    </w:p>
    <w:p>
      <w:pPr>
        <w:spacing w:before="0" w:after="0" w:line="264"/>
        <w:ind w:firstLine="600"/>
        <w:jc w:val="both"/>
      </w:pPr>
      <w:r>
        <w:rPr>
          <w:rFonts w:ascii="Times New Roman" w:hAnsi="Times New Roman"/>
          <w:b w:val="false"/>
          <w:i w:val="false"/>
          <w:color w:val="000000"/>
          <w:sz w:val="28"/>
        </w:rPr>
        <w:t>соблюдать правила техники безопасности при занятиях физической культурой и спортом;</w:t>
      </w:r>
    </w:p>
    <w:p>
      <w:pPr>
        <w:spacing w:before="0" w:after="0" w:line="264"/>
        <w:ind w:firstLine="600"/>
        <w:jc w:val="both"/>
      </w:pPr>
      <w:r>
        <w:rPr>
          <w:rFonts w:ascii="Times New Roman" w:hAnsi="Times New Roman"/>
          <w:b w:val="false"/>
          <w:i w:val="false"/>
          <w:color w:val="000000"/>
          <w:sz w:val="28"/>
        </w:rPr>
        <w:t>демонстрировать технику удержания гимнастических предметов (мяч, скакалка) при передаче, броске, ловле, вращении, перекатах;</w:t>
      </w:r>
    </w:p>
    <w:p>
      <w:pPr>
        <w:spacing w:before="0" w:after="0" w:line="264"/>
        <w:ind w:firstLine="600"/>
        <w:jc w:val="both"/>
      </w:pPr>
      <w:r>
        <w:rPr>
          <w:rFonts w:ascii="Times New Roman" w:hAnsi="Times New Roman"/>
          <w:b w:val="false"/>
          <w:i w:val="false"/>
          <w:color w:val="000000"/>
          <w:sz w:val="28"/>
        </w:rPr>
        <w:t>демонстрировать технику выполнения равновесий, поворотов, прыжков толчком с одной ноги (попеременно), на месте и с разбега;</w:t>
      </w:r>
    </w:p>
    <w:p>
      <w:pPr>
        <w:spacing w:before="0" w:after="0" w:line="264"/>
        <w:ind w:firstLine="600"/>
        <w:jc w:val="both"/>
      </w:pPr>
      <w:r>
        <w:rPr>
          <w:rFonts w:ascii="Times New Roman" w:hAnsi="Times New Roman"/>
          <w:b w:val="false"/>
          <w:i w:val="false"/>
          <w:color w:val="000000"/>
          <w:sz w:val="28"/>
        </w:rPr>
        <w:t>осваивать технику выполнения акробатических упражнений (кувырок, колесо, шпагат/полушпагат, мост из различных положений по выбору, стойка на руках);</w:t>
      </w:r>
    </w:p>
    <w:p>
      <w:pPr>
        <w:spacing w:before="0" w:after="0" w:line="264"/>
        <w:ind w:firstLine="600"/>
        <w:jc w:val="both"/>
      </w:pPr>
      <w:r>
        <w:rPr>
          <w:rFonts w:ascii="Times New Roman" w:hAnsi="Times New Roman"/>
          <w:b w:val="false"/>
          <w:i w:val="false"/>
          <w:color w:val="000000"/>
          <w:sz w:val="28"/>
        </w:rPr>
        <w:t>осваивать технику танцевальных шагов, выполняемых индивидуально, парами, в группах;</w:t>
      </w:r>
    </w:p>
    <w:p>
      <w:pPr>
        <w:spacing w:before="0" w:after="0" w:line="264"/>
        <w:ind w:firstLine="600"/>
        <w:jc w:val="both"/>
      </w:pPr>
      <w:r>
        <w:rPr>
          <w:rFonts w:ascii="Times New Roman" w:hAnsi="Times New Roman"/>
          <w:b w:val="false"/>
          <w:i w:val="false"/>
          <w:color w:val="000000"/>
          <w:sz w:val="28"/>
        </w:rPr>
        <w:t>моделировать комплексы упражнений общей гимнастики по видам разминки (общая, партерная, у опоры);</w:t>
      </w:r>
    </w:p>
    <w:p>
      <w:pPr>
        <w:spacing w:before="0" w:after="0" w:line="264"/>
        <w:ind w:firstLine="600"/>
        <w:jc w:val="both"/>
      </w:pPr>
      <w:r>
        <w:rPr>
          <w:rFonts w:ascii="Times New Roman" w:hAnsi="Times New Roman"/>
          <w:b w:val="false"/>
          <w:i w:val="false"/>
          <w:color w:val="000000"/>
          <w:sz w:val="28"/>
        </w:rPr>
        <w:t>осваивать универсальные умения в самостоятельной организации и проведении подвижных игр, игровых заданий, спортивных эстафет;</w:t>
      </w:r>
    </w:p>
    <w:p>
      <w:pPr>
        <w:spacing w:before="0" w:after="0" w:line="264"/>
        <w:ind w:firstLine="600"/>
        <w:jc w:val="both"/>
      </w:pPr>
      <w:r>
        <w:rPr>
          <w:rFonts w:ascii="Times New Roman" w:hAnsi="Times New Roman"/>
          <w:b w:val="false"/>
          <w:i w:val="false"/>
          <w:color w:val="000000"/>
          <w:sz w:val="28"/>
        </w:rPr>
        <w:t>осваивать универсальные умения управлять эмоциями в процессе учебной и игровой деятельности;</w:t>
      </w:r>
    </w:p>
    <w:p>
      <w:pPr>
        <w:spacing w:before="0" w:after="0" w:line="264"/>
        <w:ind w:firstLine="600"/>
        <w:jc w:val="both"/>
      </w:pPr>
      <w:r>
        <w:rPr>
          <w:rFonts w:ascii="Times New Roman" w:hAnsi="Times New Roman"/>
          <w:b w:val="false"/>
          <w:i w:val="false"/>
          <w:color w:val="000000"/>
          <w:sz w:val="28"/>
        </w:rPr>
        <w:t>осваивать технические действия из спортивных игр.</w:t>
      </w:r>
    </w:p>
    <w:bookmarkStart w:name="block-43974836" w:id="21"/>
    <w:p>
      <w:pPr>
        <w:sectPr>
          <w:pgSz w:w="11906" w:h="16383" w:orient="portrait"/>
        </w:sectPr>
      </w:pPr>
    </w:p>
    <w:bookmarkEnd w:id="21"/>
    <w:bookmarkEnd w:id="14"/>
    <w:bookmarkStart w:name="block-43974831" w:id="2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4"/>
        <w:gridCol w:w="3360"/>
        <w:gridCol w:w="1299"/>
        <w:gridCol w:w="2315"/>
        <w:gridCol w:w="2447"/>
        <w:gridCol w:w="3509"/>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физкультурной деятельности</w:t>
            </w:r>
          </w:p>
        </w:tc>
      </w:tr>
      <w:tr>
        <w:trPr>
          <w:trHeight w:val="195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занятия общеразвивающими и здоровьеформирующими физическими упражнениями. Самоконтроль</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развивающие подвижные игры и спортивные эстафеты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и построения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упражнений основной гимнастики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и игровые задания, спортивные эстафеты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Организующие команды и приёмы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Овладение физическими упражнениями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66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5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64"/>
        <w:gridCol w:w="3360"/>
        <w:gridCol w:w="1299"/>
        <w:gridCol w:w="2315"/>
        <w:gridCol w:w="2447"/>
        <w:gridCol w:w="3509"/>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навыков плавания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физкультурной деятельности</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занятия общеразвивающими и здоровьеформирующими физическими упражнениями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8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развивающие подвижные игры и спортивные эстафеты, строевые расчёты и упражнения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основной гимнастики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и игровые задания, спортивные эстафеты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Организующие команды и приёмы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развития координации и развития жизненно важных навыков и умений</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5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64"/>
        <w:gridCol w:w="3360"/>
        <w:gridCol w:w="1299"/>
        <w:gridCol w:w="2315"/>
        <w:gridCol w:w="2447"/>
        <w:gridCol w:w="3509"/>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навыков плавания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физкультурной деятельности</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занятия общеразвивающими и здоровьеформирующими физическими упражнениями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развивающие подвижные игры и спортивные эстафеты, строевые упражнения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120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Специальные упражнения основной гимнастики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и игровые задания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упражнений основной гимнастики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упражнения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Туристические физические упражнения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демонстрации полученных результатов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26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5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физкультурной деятельности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физкультурной деятельности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специальных комплексов упражнений основной гимнастики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28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и игровые задания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выполнения физических упражнений при взаимодействии в группах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плавания спортивными стилями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удержания, броска, ловли, вращения, переката (передачи) гимнастических предметов (мяч, скакалка)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удержания равновесий, выполнения прыжков, поворотов, танцевальных шагов индивидуально и в группах, выполнение акробатических упражнений</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7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и проведение подвижных игр, игровых заданий, спортивных эстафет. Организация участия в соревновательной деятельности, контрольно-тестовых упражнениях, сдаче нормативов ГТО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и игровые задания, спортивные эстафеты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демонстрации достигнутых результатов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43974831" w:id="23"/>
    <w:p>
      <w:pPr>
        <w:sectPr>
          <w:pgSz w:w="16383" w:h="11906" w:orient="landscape"/>
        </w:sectPr>
      </w:pPr>
    </w:p>
    <w:bookmarkEnd w:id="23"/>
    <w:bookmarkEnd w:id="22"/>
    <w:bookmarkStart w:name="block-43974832" w:id="2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432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и спорт. Классификация физических упражнений. Здоровый образ жизни. Распорядок дня и личная гигиена. Самоконтроль. Правила техники безопасности при занятиях физической культурой в зале, на улице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24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движения. Гимнастика. Общие принципы выполнения гимнастических упражнений. Гимнастический шаг и бег. Основные хореографические позиции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0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направления физической культуры и спорта. Всероссийский физкультурно-спортивный комплекс «Готов к труду и обороне» (ГТО)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разделы урока. Исходные положения в физических упражнениях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подбора одежды для занятий физической культурой, спортом. Знакомство с основным спортивным оборудованием в школе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основных строевых команд. Техника выполнения строевых упражнений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Составление комплекса упражнений для утренней зарядки, физкультминуток. Дневник измерений массы и длины тела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Принципы закаливания. Техника выполнения оздоровительных упражнений и комплексов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Самоконтроль: техника дыхания и выполнения физических упражнений; внешние признаки утомления во время занятий физической культурой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8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музыкально-сценических и ролевых подвижных игр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спортивных эстафет с элементами соревновательной деятельности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и выполнение игровых заданий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танцевальных движений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элементы физических упражнений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Организующие команды и приемы при построении, передвижении, расчёте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59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гимнастического шага. Техника выполнения шагов: приставные шаги вперёд, в сторону на полной стопе; шаги с продвижением вперёд на носках, пятках, на полной стопе; шаги с наклоном туловища вперед, в сторону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различных видов гимнастического бега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небольших прыжков в полном приседе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14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формирования и развития опорно-двигательного аппарата. Характерные ошибки при выполнении упражнений для формирования и развития опорно-двигательного аппарата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формирования стопы; для увеличения эластичности мышц стопы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увеличения подвижности голеностопного сустава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выворотности стоп; для укрепления мышц стопы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растяжки задней поверхности бедра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укрепления мышц ног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укрепления мышц ног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5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укрепления мышц брюшного пресса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укрепления мышц спины; для разогревания мышц спины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развития гибкости позвоночника; для увеличения подвижности плечевого пояса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различных видов ходьбы для развития координации. Техника выполнения различных видов бега для развития координации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подскоков и прыжков через скакалку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 мячом: баланс, передача, отбивы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 мячом: перекаты, броски, переброски, ловли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танцевальных шагов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47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вращения кистью руки скакалки, сложенной вчетверо. Техника вращения вдвое сложенной скакалки в лицевой, боковой, горизонтальной плоскостях. Техника вращения скакалки в боковой плоскости справа налево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специальных упражнений: повороты, прыжки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специальных упражнений: равновесия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Методика контроля величины нагрузки и дыхания при выполнении упражнений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участия в музыкально-сценических играх. Музыкально-сценические игры с элементами гимнастических упражнений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проведения ролевых подвижных игр. Ролевые подвижные игры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навыков участия в общеразвивающих играх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в игровой деятельности и в общеразвивающих играх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66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Эстетическое воспитание на уроках физической культуры: передача образа движением; соблюдение музыкального ритма; восприятие образа через музыку и движение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Игровые задания, направленные на тестирование гибкости и координационно-скоростных способностей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гимнастическим предметом. Проектирование и проведение игр с гимнастическим предметом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участия в спортивных эстафетах с гимнастическими предметами. Спортивные эстафеты со скакалкой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эстафеты с мячом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и проведение спортивных эстафет с гимнастическим предметом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Организующие команды при построении, передвижении, перестроении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38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на формирование стопы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на формирование осанки; на развитие гибкости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на развитие координации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для укрепления мышц брюшного пресса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для укрепления мышц бедер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для укрепления мышц спины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 для укрепления мышц ног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38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комбинаций упражнений общей разминки для подготовки к физическим нагрузкам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гимнастической разминки у опоры для укрепления голеностопных суставов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гимнастической разминки у опоры: наклоны туловища вперед, назад и в стороны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гимнастической разминки у опоры: полуприседы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гимнастической разминки у опоры с отведение ноги вперед, назад, в сторону, не отрывая от носка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гимнастической разминки у опоры: приставные шаги в сторону и поворот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спортивных упражнений на выталкивание соперника, на перетягивание соперника в свою сторону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45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спортивных упражнений на теснение соперника грудь в грудь руки за спиной, на теснение соперника, сидя спина к спине, ноги в упор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спортивных упражнений на овладение предметом у соперника одной рукой, двумя руками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подводящих упражнений к выполнению шпагатов, упражнения «мост», упражнения «кувырок»</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спортивной борьбы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66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893"/>
        <w:gridCol w:w="2720"/>
        <w:gridCol w:w="1798"/>
        <w:gridCol w:w="2895"/>
        <w:gridCol w:w="2986"/>
        <w:gridCol w:w="2302"/>
      </w:tblGrid>
      <w:tr>
        <w:trPr>
          <w:trHeight w:val="300" w:hRule="atLeast"/>
          <w:trHeight w:val="144" w:hRule="atLeast"/>
        </w:trPr>
        <w:tc>
          <w:tcPr>
            <w:tcW w:w="6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6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25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20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20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Гармоничное физическое развитие. Знакомство с формами контрольных измерений массы и длины своего тела</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05.09.2024 </w:t>
            </w:r>
          </w:p>
        </w:tc>
      </w:tr>
      <w:tr>
        <w:trPr>
          <w:trHeight w:val="244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Осанка и ее влияние на здоровье человека. Составление комплексов упражнений для формирования правильной осанки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06.09.2024 </w:t>
            </w:r>
          </w:p>
        </w:tc>
      </w:tr>
      <w:tr>
        <w:trPr>
          <w:trHeight w:val="220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Олимпийское движение: история и современность. Структура российского спортивного движения</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12.09.2024 </w:t>
            </w:r>
          </w:p>
        </w:tc>
      </w:tr>
      <w:tr>
        <w:trPr>
          <w:trHeight w:val="163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Общеразвивающие музыкально-сценические игры. Русские народные танцевальные движения</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13.09.2024 </w:t>
            </w:r>
          </w:p>
        </w:tc>
      </w:tr>
      <w:tr>
        <w:trPr>
          <w:trHeight w:val="3510"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плавания. Правила поведения в бассейне. Элементы плавания. Характерные ошибки при освоении основных элементов плавания</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19.09.2024 </w:t>
            </w:r>
          </w:p>
        </w:tc>
      </w:tr>
      <w:tr>
        <w:trPr>
          <w:trHeight w:val="271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Методика наблюдений за динамикой своего физического развития. Осанка и ее влияние на физическое здоровье. Методика контроля осанки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20.09.2024 </w:t>
            </w:r>
          </w:p>
        </w:tc>
      </w:tr>
      <w:tr>
        <w:trPr>
          <w:trHeight w:val="5400"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Краткая характеристика основных физических качеств. Различие упражнений по воздействию на развитие основных физических качеств. Отбор и составление упражнений основной гимнастики для тренировки отдельных мышц, физических качеств и способностей</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26.09.2024 </w:t>
            </w:r>
          </w:p>
        </w:tc>
      </w:tr>
      <w:tr>
        <w:trPr>
          <w:trHeight w:val="82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и способы его формирования</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27.09.2024 </w:t>
            </w:r>
          </w:p>
        </w:tc>
      </w:tr>
      <w:tr>
        <w:trPr>
          <w:trHeight w:val="136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и модернизация ролевых игр и спортивных эстафет</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03.10.2024 </w:t>
            </w:r>
          </w:p>
        </w:tc>
      </w:tr>
      <w:tr>
        <w:trPr>
          <w:trHeight w:val="3240"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проведения общеразвивающих, спортивных, туристических игр и игровых заданий, спортивных эстафет с элементами соревновательной деятельности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04.10.2024 </w:t>
            </w:r>
          </w:p>
        </w:tc>
      </w:tr>
      <w:tr>
        <w:trPr>
          <w:trHeight w:val="82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проведения ролевых игр</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10.10.2024 </w:t>
            </w:r>
          </w:p>
        </w:tc>
      </w:tr>
      <w:tr>
        <w:trPr>
          <w:trHeight w:val="109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выполнения организующих команд и приёмов</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11.10.2024 </w:t>
            </w:r>
          </w:p>
        </w:tc>
      </w:tr>
      <w:tr>
        <w:trPr>
          <w:trHeight w:val="217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общей разминки. Практика выполнения упражнений общей разминки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17.10.2024 </w:t>
            </w:r>
          </w:p>
        </w:tc>
      </w:tr>
      <w:tr>
        <w:trPr>
          <w:trHeight w:val="244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гимнастического шага с контролем дыхания. Техника выполнения гимнастического бега с контролем дыхания</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18.10.2024 </w:t>
            </w:r>
          </w:p>
        </w:tc>
      </w:tr>
      <w:tr>
        <w:trPr>
          <w:trHeight w:val="109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выполнения упражнений общей разминки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24.10.2024 </w:t>
            </w:r>
          </w:p>
        </w:tc>
      </w:tr>
      <w:tr>
        <w:trPr>
          <w:trHeight w:val="190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укрепления мышц ног</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25.10.2024 </w:t>
            </w:r>
          </w:p>
        </w:tc>
      </w:tr>
      <w:tr>
        <w:trPr>
          <w:trHeight w:val="205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укрепления мышц брюшного пресса</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07.11.2024 </w:t>
            </w:r>
          </w:p>
        </w:tc>
      </w:tr>
      <w:tr>
        <w:trPr>
          <w:trHeight w:val="244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укрепления мышц спины, для разогревания мышц спины</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08.11.2024 </w:t>
            </w:r>
          </w:p>
        </w:tc>
      </w:tr>
      <w:tr>
        <w:trPr>
          <w:trHeight w:val="2970"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развития гибкости позвоночника, для развития подвижности плечевого пояса</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14.11.2024 </w:t>
            </w:r>
          </w:p>
        </w:tc>
      </w:tr>
      <w:tr>
        <w:trPr>
          <w:trHeight w:val="244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развития подвижности в тазобедренных суставах</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15.11.2024 </w:t>
            </w:r>
          </w:p>
        </w:tc>
      </w:tr>
      <w:tr>
        <w:trPr>
          <w:trHeight w:val="190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партерной разминки для развития координации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21.11.2024 </w:t>
            </w:r>
          </w:p>
        </w:tc>
      </w:tr>
      <w:tr>
        <w:trPr>
          <w:trHeight w:val="190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разминки у опоры для укрепления голеностопных суставов</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22.11.2024 </w:t>
            </w:r>
          </w:p>
        </w:tc>
      </w:tr>
      <w:tr>
        <w:trPr>
          <w:trHeight w:val="163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разминки у опоры для развития координации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28.11.2024 </w:t>
            </w:r>
          </w:p>
        </w:tc>
      </w:tr>
      <w:tr>
        <w:trPr>
          <w:trHeight w:val="184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разминки у опоры для развития гибкости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29.11.2024 </w:t>
            </w:r>
          </w:p>
        </w:tc>
      </w:tr>
      <w:tr>
        <w:trPr>
          <w:trHeight w:val="163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базовых упражнений на равновесие у опоры</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05.12.2024 </w:t>
            </w:r>
          </w:p>
        </w:tc>
      </w:tr>
      <w:tr>
        <w:trPr>
          <w:trHeight w:val="136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приставных шагов и поворотов у опоры</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06.12.2024 </w:t>
            </w:r>
          </w:p>
        </w:tc>
      </w:tr>
      <w:tr>
        <w:trPr>
          <w:trHeight w:val="109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приземления после прыжка</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12.12.2024 </w:t>
            </w:r>
          </w:p>
        </w:tc>
      </w:tr>
      <w:tr>
        <w:trPr>
          <w:trHeight w:val="109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комбинирование упражнений разминки у опоры</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13.12.2024 </w:t>
            </w:r>
          </w:p>
        </w:tc>
      </w:tr>
      <w:tr>
        <w:trPr>
          <w:trHeight w:val="109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выполнения акробатических упражнений</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19.12.2024 </w:t>
            </w:r>
          </w:p>
        </w:tc>
      </w:tr>
      <w:tr>
        <w:trPr>
          <w:trHeight w:val="190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подводящих и акробатических упражнений: кувырок вперёд, кувырок назад</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20.12.2024 </w:t>
            </w:r>
          </w:p>
        </w:tc>
      </w:tr>
      <w:tr>
        <w:trPr>
          <w:trHeight w:val="244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подводящих и акробатических упражнений: шпагат продольный, поперечный, колесо</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26.12.2024 </w:t>
            </w:r>
          </w:p>
        </w:tc>
      </w:tr>
      <w:tr>
        <w:trPr>
          <w:trHeight w:val="2970"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подводящих и акробатических упражнений: «мост» из положения сидя, «мост» из положения стоя, подъем из положения «мост»</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27.12.2024 </w:t>
            </w:r>
          </w:p>
        </w:tc>
      </w:tr>
      <w:tr>
        <w:trPr>
          <w:trHeight w:val="145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выполнения упражнений с гимнастическими предметами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09.01.2025 </w:t>
            </w:r>
          </w:p>
        </w:tc>
      </w:tr>
      <w:tr>
        <w:trPr>
          <w:trHeight w:val="163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выполнения ранее изученных упражнений с гимнастическими предметами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10.01.2025 </w:t>
            </w:r>
          </w:p>
        </w:tc>
      </w:tr>
      <w:tr>
        <w:trPr>
          <w:trHeight w:val="2970"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удержания скакалки; вращения сложенной вдвое скакалки в различных плоскостях; броска и ловли скакалки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16.01.2025 </w:t>
            </w:r>
          </w:p>
        </w:tc>
      </w:tr>
      <w:tr>
        <w:trPr>
          <w:trHeight w:val="190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высоких прыжков вперёд через скакалку с двойным махом вперёд</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17.01.2025 </w:t>
            </w:r>
          </w:p>
        </w:tc>
      </w:tr>
      <w:tr>
        <w:trPr>
          <w:trHeight w:val="136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бросков мяча, ловли мяча, серии отбивов мяча</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23.01.2025 </w:t>
            </w:r>
          </w:p>
        </w:tc>
      </w:tr>
      <w:tr>
        <w:trPr>
          <w:trHeight w:val="136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комбинаций упражнений основной гимнастики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24.01.2025 </w:t>
            </w:r>
          </w:p>
        </w:tc>
      </w:tr>
      <w:tr>
        <w:trPr>
          <w:trHeight w:val="82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с упражнениями общей разминки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30.01.2025 </w:t>
            </w:r>
          </w:p>
        </w:tc>
      </w:tr>
      <w:tr>
        <w:trPr>
          <w:trHeight w:val="109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с упражнениями партерной разминки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31.01.2025 </w:t>
            </w:r>
          </w:p>
        </w:tc>
      </w:tr>
      <w:tr>
        <w:trPr>
          <w:trHeight w:val="82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с упражнениями разминки у опоры</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06.02.2025 </w:t>
            </w:r>
          </w:p>
        </w:tc>
      </w:tr>
      <w:tr>
        <w:trPr>
          <w:trHeight w:val="109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с упражнениями с гимнастическими предметами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07.02.2025 </w:t>
            </w:r>
          </w:p>
        </w:tc>
      </w:tr>
      <w:tr>
        <w:trPr>
          <w:trHeight w:val="82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с акробатическими упражнениями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13.02.2025 </w:t>
            </w:r>
          </w:p>
        </w:tc>
      </w:tr>
      <w:tr>
        <w:trPr>
          <w:trHeight w:val="241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Комбинации различных гимнастических и акробатических упражнений с танцевальными шагами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14.02.2025 </w:t>
            </w:r>
          </w:p>
        </w:tc>
      </w:tr>
      <w:tr>
        <w:trPr>
          <w:trHeight w:val="3510"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и правила взаимодействия и сотрудничества в музыкально-сценических и ролевых играх, в туристических играх и игровых заданиях, в спортивных эстафетах</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20.02.2025 </w:t>
            </w:r>
          </w:p>
        </w:tc>
      </w:tr>
      <w:tr>
        <w:trPr>
          <w:trHeight w:val="3240"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применения правил безопасности при выполнении физических упражнений и различных форм двигательной активности в играх и игровых заданиях</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21.02.2025 </w:t>
            </w:r>
          </w:p>
        </w:tc>
      </w:tr>
      <w:tr>
        <w:trPr>
          <w:trHeight w:val="82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Музыкально-сценические и ролевые игры</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27.02.2025 </w:t>
            </w:r>
          </w:p>
        </w:tc>
      </w:tr>
      <w:tr>
        <w:trPr>
          <w:trHeight w:val="82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Туристические игры и спортивные эстафеты</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28.02.2025 </w:t>
            </w:r>
          </w:p>
        </w:tc>
      </w:tr>
      <w:tr>
        <w:trPr>
          <w:trHeight w:val="4860"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и правила участия в спортивных эстафетах с элементами соревновательной деятельности. Практика применения правил техники безопасности при участии в спортивных эстафетах с элементами соревновательной деятельности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06.03.2025 </w:t>
            </w:r>
          </w:p>
        </w:tc>
      </w:tr>
      <w:tr>
        <w:trPr>
          <w:trHeight w:val="190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эстафеты с элементами соревновательной деятельности без гимнастических предметов</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07.03.2025 </w:t>
            </w:r>
          </w:p>
        </w:tc>
      </w:tr>
      <w:tr>
        <w:trPr>
          <w:trHeight w:val="190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эстафеты с элементами соревновательной деятельности с гимнастическими предметами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13.03.2025 </w:t>
            </w:r>
          </w:p>
        </w:tc>
      </w:tr>
      <w:tr>
        <w:trPr>
          <w:trHeight w:val="190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организующие команды и приемы. Техника выполнения действий при строевых командах</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14.03.2025 </w:t>
            </w:r>
          </w:p>
        </w:tc>
      </w:tr>
      <w:tr>
        <w:trPr>
          <w:trHeight w:val="217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развития жизненно важных навыков и умений: бег вперед, назад, подскоки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20.03.2025 </w:t>
            </w:r>
          </w:p>
        </w:tc>
      </w:tr>
      <w:tr>
        <w:trPr>
          <w:trHeight w:val="217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развития жизненно важных навыков и умений: группировка, кувырок</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21.03.2025 </w:t>
            </w:r>
          </w:p>
        </w:tc>
      </w:tr>
      <w:tr>
        <w:trPr>
          <w:trHeight w:val="217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развития жизненно важных навыков и умений: повороты, равновесие</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03.04.2025 </w:t>
            </w:r>
          </w:p>
        </w:tc>
      </w:tr>
      <w:tr>
        <w:trPr>
          <w:trHeight w:val="244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развития жизненно важных навыков и умений: бросок и ловля гимнастического предмета</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04.04.2025 </w:t>
            </w:r>
          </w:p>
        </w:tc>
      </w:tr>
      <w:tr>
        <w:trPr>
          <w:trHeight w:val="238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определенных двигательных умений и навыков челночного бега</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10.04.2025 </w:t>
            </w:r>
          </w:p>
        </w:tc>
      </w:tr>
      <w:tr>
        <w:trPr>
          <w:trHeight w:val="217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определенных двигательных умений и навыков: бега на короткие дистанции (30 м)</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11.04.2025 </w:t>
            </w:r>
          </w:p>
        </w:tc>
      </w:tr>
      <w:tr>
        <w:trPr>
          <w:trHeight w:val="163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перемещений с броском и ловлей гимнастического предмета</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17.04.2025 </w:t>
            </w:r>
          </w:p>
        </w:tc>
      </w:tr>
      <w:tr>
        <w:trPr>
          <w:trHeight w:val="2970"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прыжка в группировке с полуповоротом всего тела толчком с двух ног. Техника выполнения прыжка с выбросом ноги вперед</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18.04.2025 </w:t>
            </w:r>
          </w:p>
        </w:tc>
      </w:tr>
      <w:tr>
        <w:trPr>
          <w:trHeight w:val="163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общая характеристика. Правила безопасного поведения в бассейне</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24.04.2025 </w:t>
            </w:r>
          </w:p>
        </w:tc>
      </w:tr>
      <w:tr>
        <w:trPr>
          <w:trHeight w:val="55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дыхания в воде</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25.04.2025 </w:t>
            </w:r>
          </w:p>
        </w:tc>
      </w:tr>
      <w:tr>
        <w:trPr>
          <w:trHeight w:val="190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элементарных гребковых движений руками, ногами, скольжение</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15.05.2025 </w:t>
            </w:r>
          </w:p>
        </w:tc>
      </w:tr>
      <w:tr>
        <w:trPr>
          <w:trHeight w:val="136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формирования навыков плавания</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16.05.2025 </w:t>
            </w:r>
          </w:p>
        </w:tc>
      </w:tr>
      <w:tr>
        <w:trPr>
          <w:trHeight w:val="205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стили плавания. Техника спортивных стилей плавания</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r>
      <w:tr>
        <w:trPr>
          <w:trHeight w:val="109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 плавание кролем на груди</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23.05.2025 </w:t>
            </w:r>
          </w:p>
        </w:tc>
      </w:tr>
      <w:tr>
        <w:trPr>
          <w:trHeight w:val="82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 плавание брассом</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p>
        </w:tc>
      </w:tr>
      <w:tr>
        <w:trPr>
          <w:trHeight w:val="1635" w:hRule="atLeast"/>
          <w:trHeight w:val="144" w:hRule="atLeast"/>
        </w:trPr>
        <w:tc>
          <w:tcPr>
            <w:tcW w:w="62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 упражнения «Веселый дельфин», «Лягушонок»</w:t>
            </w:r>
          </w:p>
        </w:tc>
        <w:tc>
          <w:tcPr>
            <w:tcW w:w="12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6" w:type="dxa"/>
            <w:tcBorders/>
            <w:tcMar>
              <w:top w:w="50" w:type="dxa"/>
              <w:left w:w="100" w:type="dxa"/>
            </w:tcMar>
            <w:vAlign w:val="center"/>
          </w:tcPr>
          <w:p>
            <w:pPr>
              <w:spacing w:before="0" w:after="0" w:line="276"/>
              <w:ind w:left="135"/>
              <w:jc w:val="center"/>
            </w:pPr>
          </w:p>
        </w:tc>
        <w:tc>
          <w:tcPr>
            <w:tcW w:w="209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0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0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1544"/>
        <w:gridCol w:w="5890"/>
        <w:gridCol w:w="2920"/>
        <w:gridCol w:w="3240"/>
      </w:tblGrid>
      <w:tr>
        <w:trPr>
          <w:trHeight w:val="300" w:hRule="atLeast"/>
          <w:trHeight w:val="144" w:hRule="atLeast"/>
        </w:trPr>
        <w:tc>
          <w:tcPr>
            <w:tcW w:w="1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64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2044"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2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20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нагрузка: определение и влияние на физическое развитие. Гармоничное развитие. Методика проведения контрольных измерений</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02.09.2025 </w:t>
            </w:r>
          </w:p>
        </w:tc>
      </w:tr>
      <w:tr>
        <w:trPr>
          <w:trHeight w:val="82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физических упражнений. Роль гимнастики в физическом развитии и физическом совершенствовании</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04.09.2025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Подводящие упражнения и их назначение</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09.09.2025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дыхания в воде при плавании</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11.09.2025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согласования двигательных действий при плавании</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16.09.2025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спортивных стилей плавания</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18.09.2025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спортивных стилей плавания</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23.09.2025 </w:t>
            </w:r>
          </w:p>
        </w:tc>
      </w:tr>
      <w:tr>
        <w:trPr>
          <w:trHeight w:val="109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комплексов и демонстрация техники выполнения гимнастических упражнений из общей разминки, из партерной разминки и разминки у опоры</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25.09.2025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танцевальных движений</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30.09.2025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нагрузка в гимнастических упражнениях</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02.10.2025 </w:t>
            </w:r>
          </w:p>
        </w:tc>
      </w:tr>
      <w:tr>
        <w:trPr>
          <w:trHeight w:val="82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физических упражнений для формирования навыков плавания</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07.10.2025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Методика моделирования комбинаций гимнастических упражнений</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09.10.2025 </w:t>
            </w:r>
          </w:p>
        </w:tc>
      </w:tr>
      <w:tr>
        <w:trPr>
          <w:trHeight w:val="184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правил новых игр и спортивных эстафет. Самостоятельная организация игр (спортивных эстафет) и игровых заданий. Оценивание правил безопасности в процессе выполняемой игры</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14.10.2025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построения, перестроения</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16.10.2025 </w:t>
            </w:r>
          </w:p>
        </w:tc>
      </w:tr>
      <w:tr>
        <w:trPr>
          <w:trHeight w:val="136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Методика контроля правильного выполнения упражнений при увеличении нагрузки. Выполнение освоенных гимнастических упражнений с постепенным увеличением нагрузки</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21.10.2025 </w:t>
            </w:r>
          </w:p>
        </w:tc>
      </w:tr>
      <w:tr>
        <w:trPr>
          <w:trHeight w:val="136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Практика применения методики измерения пульса при увеличении нагрузки; техники дыхания при выполнении упражнений; методики контроля осанки</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23.10.2025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общей разминки</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04.11.2025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партерной разминки</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06.11.2025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гимнастических упражнений разминки у опоры</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11.11.2025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акробатических упражнений</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13.11.2025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 гимнастическими предметами</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18.11.2025 </w:t>
            </w:r>
          </w:p>
        </w:tc>
      </w:tr>
      <w:tr>
        <w:trPr>
          <w:trHeight w:val="109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укрепления мышц стопы, для укрепления мышц ног</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20.11.2025 </w:t>
            </w:r>
          </w:p>
        </w:tc>
      </w:tr>
      <w:tr>
        <w:trPr>
          <w:trHeight w:val="136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укрепления мышц брюшного пресса, мышц спины, для развития гибкости позвоночника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25.11.2025 </w:t>
            </w:r>
          </w:p>
        </w:tc>
      </w:tr>
      <w:tr>
        <w:trPr>
          <w:trHeight w:val="109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укрепления мышц рук, мышц плечевого пояса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27.11.2025 </w:t>
            </w:r>
          </w:p>
        </w:tc>
      </w:tr>
      <w:tr>
        <w:trPr>
          <w:trHeight w:val="136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развития подвижности голеностопного сустава, тазобедренного сустава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02.12.2025 </w:t>
            </w:r>
          </w:p>
        </w:tc>
      </w:tr>
      <w:tr>
        <w:trPr>
          <w:trHeight w:val="109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развития подвижности плечевого сустава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04.12.2025 </w:t>
            </w:r>
          </w:p>
        </w:tc>
      </w:tr>
      <w:tr>
        <w:trPr>
          <w:trHeight w:val="109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для развития эластичности мышц ног, подвижности коленного сустава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09.12.2025 </w:t>
            </w:r>
          </w:p>
        </w:tc>
      </w:tr>
      <w:tr>
        <w:trPr>
          <w:trHeight w:val="27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упражнений с гимнастическими предметами для развития координационно-скоростных способностей. Составление комплекса и демонстрация выполнения акробатических упражнений для развития координационно-скоростных способностей</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11.12.2025 </w:t>
            </w:r>
          </w:p>
        </w:tc>
      </w:tr>
      <w:tr>
        <w:trPr>
          <w:trHeight w:val="109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танцевальных шагов для развития координационно-скоростных способностей</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16.12.2025 </w:t>
            </w:r>
          </w:p>
        </w:tc>
      </w:tr>
      <w:tr>
        <w:trPr>
          <w:trHeight w:val="136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общей, партерной разминки, разминки у опоры для развития координационно-скоростных способностей</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18.12.2025 </w:t>
            </w:r>
          </w:p>
        </w:tc>
      </w:tr>
      <w:tr>
        <w:trPr>
          <w:trHeight w:val="136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и демонстрация выполнения гимнастических упражнений в подвижных играх для развития координационно-скоростных способностей</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23.12.2025 </w:t>
            </w:r>
          </w:p>
        </w:tc>
      </w:tr>
      <w:tr>
        <w:trPr>
          <w:trHeight w:val="82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строевого и походного шага. Построения и перемещения по команде</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25.12.2025 </w:t>
            </w:r>
          </w:p>
        </w:tc>
      </w:tr>
      <w:tr>
        <w:trPr>
          <w:trHeight w:val="82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нормативов ГТО, тестовых заданий на гибкость и координационно-скоростные способности</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30.12.2025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Игровые задания на выполнение физических упражнений</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13.01.2026 </w:t>
            </w:r>
          </w:p>
        </w:tc>
      </w:tr>
      <w:tr>
        <w:trPr>
          <w:trHeight w:val="82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Построения и перестроения в шеренги, повороты в строю. Перемещения с помощью танцевальных движений</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15.01.2026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упражнения для перемещений</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20.01.2026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выталкиванием</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22.01.2026 </w:t>
            </w:r>
          </w:p>
        </w:tc>
      </w:tr>
      <w:tr>
        <w:trPr>
          <w:trHeight w:val="82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теснением соперника, упираясь в грудь рукой, сидя спина к спине, ноги в упор</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27.01.2026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в перетягивания соперника в свою сторону</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29.01.2026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за овладение у соперника предметом одной рукой, двумя руками</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03.02.2026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на устойчивость</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05.02.2026 </w:t>
            </w:r>
          </w:p>
        </w:tc>
      </w:tr>
      <w:tr>
        <w:trPr>
          <w:trHeight w:val="82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Туристическая игры «Пройди по бревну», «Сквозь бурелом». Игровое задание: собери рюкзак в поход</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10.02.2026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серии поворотов на девяносто и сто восемьдесят градусов</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12.02.2026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специальных упражнений: прыжки</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17.02.2026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прыжков через скакалку</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19.02.2026 </w:t>
            </w:r>
          </w:p>
        </w:tc>
      </w:tr>
      <w:tr>
        <w:trPr>
          <w:trHeight w:val="117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Общеразвивающие, музыкально-сценические, ролевые игры с использованием гимнастических предметов</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24.02.2026 </w:t>
            </w:r>
          </w:p>
        </w:tc>
      </w:tr>
      <w:tr>
        <w:trPr>
          <w:trHeight w:val="82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и эстафеты с использованием гимнастических предметов</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26.02.2026 </w:t>
            </w:r>
          </w:p>
        </w:tc>
      </w:tr>
      <w:tr>
        <w:trPr>
          <w:trHeight w:val="82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бега вперед, назад, челночного бега для развития координации и ловкости</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03.03.2026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скорость (30 м) и подготовка к сдаче норм ГТО</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05.03.2026 </w:t>
            </w:r>
          </w:p>
        </w:tc>
      </w:tr>
      <w:tr>
        <w:trPr>
          <w:trHeight w:val="136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комбинаций танцевальных шагов и элементов танцевальных движений. Демонстрация комбинации упражнений с использованием танцевальных шагов и элементов</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10.03.2026 </w:t>
            </w:r>
          </w:p>
        </w:tc>
      </w:tr>
      <w:tr>
        <w:trPr>
          <w:trHeight w:val="82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общефизической подготовки на развитие силы мышц</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12.03.2026 </w:t>
            </w:r>
          </w:p>
        </w:tc>
      </w:tr>
      <w:tr>
        <w:trPr>
          <w:trHeight w:val="109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общефизической подготовки на развитие координационно-скоростных способностей</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17.03.2026 </w:t>
            </w:r>
          </w:p>
        </w:tc>
      </w:tr>
      <w:tr>
        <w:trPr>
          <w:trHeight w:val="109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на силу, гибкость, координационно-скоростные способности по специализации вида спорта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19.03.2026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Проектная деятельность по подготовке личного выступления</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24.03.2026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Проектная деятельность по подготовке группового упражнения</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26.03.2026 </w:t>
            </w:r>
          </w:p>
        </w:tc>
      </w:tr>
      <w:tr>
        <w:trPr>
          <w:trHeight w:val="82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тестовых упражнений для определения динамики развития гибкости</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07.04.2026 </w:t>
            </w:r>
          </w:p>
        </w:tc>
      </w:tr>
      <w:tr>
        <w:trPr>
          <w:trHeight w:val="109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тестовых упражнений для определения динамики развития координационно-скоростных способностей</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09.04.2026 </w:t>
            </w:r>
          </w:p>
        </w:tc>
      </w:tr>
      <w:tr>
        <w:trPr>
          <w:trHeight w:val="82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и демонстрация техники формирования навыков плавания, дыхания в воде</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14.04.2026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и демонстрация техники стилей спортивного плавания</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16.04.2026 </w:t>
            </w:r>
          </w:p>
        </w:tc>
      </w:tr>
      <w:tr>
        <w:trPr>
          <w:trHeight w:val="82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Методика оценки изменений показателей скорости при плавании на определенное расстояние</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21.04.2026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сдачи норм ГТО (по возрасту)</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23.04.2026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сдачи нормативов на гибкость</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28.04.2026 </w:t>
            </w:r>
          </w:p>
        </w:tc>
      </w:tr>
      <w:tr>
        <w:trPr>
          <w:trHeight w:val="109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Туристические игры для тренировки координационных способностей, ловкости, точности, координации движений</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30.04.2026 </w:t>
            </w:r>
          </w:p>
        </w:tc>
      </w:tr>
      <w:tr>
        <w:trPr>
          <w:trHeight w:val="118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Игровые задания на проложение маршрута туристического похода на карте местности, по сбору рюкзака для туристического похода</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05.05.2026 </w:t>
            </w:r>
          </w:p>
        </w:tc>
      </w:tr>
      <w:tr>
        <w:trPr>
          <w:trHeight w:val="300"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Контрольно-тестовые упражнения</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07.05.2026 </w:t>
            </w:r>
          </w:p>
        </w:tc>
      </w:tr>
      <w:tr>
        <w:trPr>
          <w:trHeight w:val="55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Демонстрация группового показательного выступления</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12.05.2026 </w:t>
            </w:r>
          </w:p>
        </w:tc>
      </w:tr>
      <w:tr>
        <w:trPr>
          <w:trHeight w:val="136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ГТО II ступени на координационно-скоростные способности: прыжок в длину с места толчком с двух ног; метание мяча в заданную плоскость</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14.05.2026 </w:t>
            </w:r>
          </w:p>
        </w:tc>
      </w:tr>
      <w:tr>
        <w:trPr>
          <w:trHeight w:val="1095" w:hRule="atLeast"/>
          <w:trHeight w:val="144" w:hRule="atLeast"/>
        </w:trPr>
        <w:tc>
          <w:tcPr>
            <w:tcW w:w="10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64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Демонстрация навыков и умений соревновательной деятельности. Демонстрация навыков и умений в итоговых показательных упражнениях</w:t>
            </w:r>
          </w:p>
        </w:tc>
        <w:tc>
          <w:tcPr>
            <w:tcW w:w="20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19.05.2026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32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268"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физической культуры, ее роли в общей культуре человека. Задачи спорта и задачи физической культуры. Важные навыки жизнедеятельности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Туристическая деятельность</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Строевые упражнения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безопасного поведения на уроке физической культуры. Направления физической культуры в классификации физических упражнений по признаку исторически сложившихся систем физического воспитания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8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физических упражнений по целевому назначению. Техника выполнения упражнений для тестирования результатов развития физических качеств и способностей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занятия общеразвивающими и здоровьеформирующими физическими упражнениями: общая разминка, партерная разминка, разминка у опоры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Самостоятельные занятия общеразвивающими и здоровьеформирующими физическими упражнениями: игры и игровые задания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демонстрация полученных навыков и умений выполнения физических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определения динамики развития гибкости и координационно-скоростных способностей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новых игр и игровых заданий, способов демонстрации полученных навыков и умений выполнения физических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комплексов упражнений на развитие гибкости и увеличения эластичности мышц</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комплексов упражнений на развитие координационно-скоростных способностей и меткости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93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комплексов упражнений на развитие моторики; на увеличение подвижности суставов, формирование стопы и осанки; на укрепление мышц тела. Моделирование игр и игровых заданий с выполнением комплексов физических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Туристическая деятельность: базовое снаряжение для похода, составление маршрута, ориентирование на местности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Типичные ошибки при выполнении специальных комплексов упражнений основной гимнастики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укрепление мышц спины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укрепление мышц ног</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укрепление мышц рук</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укрепление мышц живота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развитие гибкости позвоночника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39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на развитие подвижности тазобедренных суставов; на развитие подвижности коленных и голеностопных суставов; на развитие эластичности мышц ног</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9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упражнений с гимнастическими предметами для развития координации. Техника выполнения комплексов акробатических упражнений для развития координации. Техника выполнения комплексов упражнений с гимнастическими предметами для развития координации. Техника выполнения комплексов танцевальных шагов для развития координации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правил новых ролевых спортивных эстафет. Участие в спортивных эстафетах по ролям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Универсальные умения по самостоятельному выполнению упражнений в оздоровительных формах занятий: утренняя гимнастика, тренировочные занятия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32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строевого, походного шага, практика выполнения строевых команд. Демонстрация универсальных умений при выполнении организующих упражнений для групп. Демонстрация универсальных умений при выполнении организующих упражнений для групп при выполнении спортивных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базовых упражнений гимнастики для общей разминки. Демонстрация программы с базовыми упражнениями гимнастики для общей разминки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перемещений: перекаты, повороты, прыжки, танцевальные шаги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демонстрация программ с базовыми упражнениями для физкультминуток на воздухе и в зале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комплексов упражнений общей гимнастики по видам разминки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Типичные ошибки при выполнении спортивных и туристических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спортивных и туристических упражнений для укрепления отдельных мышечных групп. Техника выполнения туристических физических упражнений. Игровые задания по туристической деятельности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6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Жизненно важные навыки и умения на уроках физической культуры. Практика наблюдения за динамикой развития физических качеств и способностей. Проектирование индивидуальной образовательной траектории для эффективного развития физических качеств и способностей. Составление комплексов утренней гимнастики, физкультминуток по целевым задачам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перемещений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проведения спортивных ролевых игр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Демонстрация универсальных умений управлять эмоциями в процессе учебной и игровой деятельности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организации и проведения туристических игр. Организация и проведение туристических игр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демонстрации личных результатов при выполнении игровых заданий. Демонстрация личных результатов при выполнении игровых заданий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синхронного выполнения физических упражнений. Выполнение упражнений под ритм и счет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взаимодействия и сотрудничества в группах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стилей плавания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удержания на воде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дыхания при плавании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имитационных упражнений на суше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специальных упражнений в воде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освоения техники спортивных способов плавания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для ознакомления с плотностью и сопротивлением воды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погружения в воду с головой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подныривания и открывания глаз в воде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всплывания и лежания на воде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выдохов в воду</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скольжения в воде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 использованием плавательных досок</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упражнений с использованием, гимнастических палок</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удержания скакалки при передаче, броске, ловле, вращении, перекатах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удержания мяча при передаче, броске, ловле, вращении, перекатах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комплексов акробатических упражнений с гимнастическим предметом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Демонстрация техники выполнения равновесий, поворотов, прыжков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универсальных умений по взаимодействию в парах и группах при разучивании специальных физических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акробатических упражнений. Правила техники безопасности при выполнении акробатических упражнений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танцевальных шагов, выполняемых индивидуально, парами, в группах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78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в соревновательной деятельности внутришкольных этапов различных соревнований, фестивалей, конкурсов, мастер-классов, открытых уроков с использованием полученных навыков и умений, в контрольно-тестовых упражнениях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Сдача нормативов ГТО II ступени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и демонстрация спортивных игр, игровых заданий и спортивных эстафет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выполнения в ритм/на счёт, на музыкальный такт упражнений, танцевальных движений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и демонстрация туристических физических игр, игровых заданий. Приёмы безопасной жизнедеятельности на природе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7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Демонстрация контрольно-тестовых упражнений для определения динамики развития гибкости, координации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демонстрации показательного выступления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Показательное выступление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43974832" w:id="25"/>
    <w:p>
      <w:pPr>
        <w:sectPr>
          <w:pgSz w:w="16383" w:h="11906" w:orient="landscape"/>
        </w:sectPr>
      </w:pPr>
    </w:p>
    <w:bookmarkEnd w:id="25"/>
    <w:bookmarkEnd w:id="24"/>
    <w:bookmarkStart w:name="block-43974833" w:id="2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f056fd23-2f41-4129-8da1-d467aa21439d" w:id="27"/>
      <w:r>
        <w:rPr>
          <w:rFonts w:ascii="Times New Roman" w:hAnsi="Times New Roman"/>
          <w:b w:val="false"/>
          <w:i w:val="false"/>
          <w:color w:val="000000"/>
          <w:sz w:val="28"/>
        </w:rPr>
        <w:t>• Физическая культура: 2-й класс: учебник; 13-е издание, переработанное, 2 класс/ Матвеев А.П., Акционерное общество «Издательство «Просвещение»</w:t>
      </w:r>
      <w:bookmarkEnd w:id="27"/>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43974833" w:id="28"/>
    <w:p>
      <w:pPr>
        <w:sectPr>
          <w:pgSz w:w="11906" w:h="16383" w:orient="portrait"/>
        </w:sectPr>
      </w:pPr>
    </w:p>
    <w:bookmarkEnd w:id="28"/>
    <w:bookmarkEnd w:id="26"/>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